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4C1" w:rsidRDefault="00136DB2" w:rsidP="00136DB2">
      <w:pPr>
        <w:tabs>
          <w:tab w:val="left" w:pos="7580"/>
          <w:tab w:val="left" w:pos="7825"/>
        </w:tabs>
      </w:pPr>
      <w:bookmarkStart w:id="0" w:name="_GoBack"/>
      <w:bookmarkEnd w:id="0"/>
      <w:r>
        <w:tab/>
      </w:r>
    </w:p>
    <w:p w:rsidR="00D034C1" w:rsidRPr="00136DB2" w:rsidRDefault="00D034C1" w:rsidP="00F93ADE">
      <w:pPr>
        <w:rPr>
          <w:sz w:val="14"/>
        </w:rPr>
      </w:pPr>
    </w:p>
    <w:p w:rsidR="006A0222" w:rsidRPr="008173F9" w:rsidRDefault="00BC536B" w:rsidP="00F93ADE">
      <w:pPr>
        <w:rPr>
          <w:sz w:val="20"/>
        </w:rPr>
      </w:pPr>
      <w:r w:rsidRPr="007739DD">
        <w:rPr>
          <w:noProof/>
        </w:rPr>
        <w:drawing>
          <wp:anchor distT="0" distB="0" distL="114300" distR="114300" simplePos="0" relativeHeight="251663360" behindDoc="1" locked="0" layoutInCell="1" allowOverlap="1" wp14:anchorId="4F0DDB41" wp14:editId="61A12C38">
            <wp:simplePos x="0" y="0"/>
            <wp:positionH relativeFrom="column">
              <wp:posOffset>5835650</wp:posOffset>
            </wp:positionH>
            <wp:positionV relativeFrom="paragraph">
              <wp:posOffset>-446827</wp:posOffset>
            </wp:positionV>
            <wp:extent cx="723265" cy="954405"/>
            <wp:effectExtent l="0" t="0" r="635" b="0"/>
            <wp:wrapNone/>
            <wp:docPr id="18" name="Picture 18" descr="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bCs/>
          <w:i/>
          <w:iCs/>
          <w:noProof/>
          <w:sz w:val="26"/>
          <w:vertAlign w:val="subscript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F2A57DA" wp14:editId="16793B89">
                <wp:simplePos x="0" y="0"/>
                <wp:positionH relativeFrom="column">
                  <wp:posOffset>250078</wp:posOffset>
                </wp:positionH>
                <wp:positionV relativeFrom="paragraph">
                  <wp:posOffset>28575</wp:posOffset>
                </wp:positionV>
                <wp:extent cx="5576570" cy="330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657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36B" w:rsidRDefault="00BC536B" w:rsidP="00BC536B">
                            <w:r w:rsidRPr="006A0222">
                              <w:rPr>
                                <w:b/>
                                <w:bCs/>
                                <w:i/>
                                <w:iCs/>
                                <w:sz w:val="26"/>
                                <w:vertAlign w:val="subscript"/>
                              </w:rPr>
                              <w:t>(Quaid-e-Azam Gold Medalist, Scientist of the Islamic World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6"/>
                                <w:vertAlign w:val="subscript"/>
                              </w:rPr>
                              <w:t>, Included in top ten Productive Scientists of Pakistan</w:t>
                            </w:r>
                            <w:r w:rsidRPr="006A0222">
                              <w:rPr>
                                <w:b/>
                                <w:bCs/>
                                <w:i/>
                                <w:iCs/>
                                <w:sz w:val="26"/>
                                <w:vertAlign w:val="subscrip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A57DA" id="Text Box 3" o:spid="_x0000_s1027" type="#_x0000_t202" style="position:absolute;margin-left:19.7pt;margin-top:2.25pt;width:439.1pt;height:26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" filled="f" stroked="f" strokeweight=".5pt">
                <v:textbox>
                  <w:txbxContent>
                    <w:p w:rsidR="00BC536B" w:rsidRDefault="00BC536B" w:rsidP="00BC536B">
                      <w:r w:rsidRPr="006A0222">
                        <w:rPr>
                          <w:b/>
                          <w:bCs/>
                          <w:i/>
                          <w:iCs/>
                          <w:sz w:val="26"/>
                          <w:vertAlign w:val="subscript"/>
                        </w:rPr>
                        <w:t>(Quaid-e-</w:t>
                      </w:r>
                      <w:proofErr w:type="spellStart"/>
                      <w:r w:rsidRPr="006A0222">
                        <w:rPr>
                          <w:b/>
                          <w:bCs/>
                          <w:i/>
                          <w:iCs/>
                          <w:sz w:val="26"/>
                          <w:vertAlign w:val="subscript"/>
                        </w:rPr>
                        <w:t>Azam</w:t>
                      </w:r>
                      <w:proofErr w:type="spellEnd"/>
                      <w:r w:rsidRPr="006A0222">
                        <w:rPr>
                          <w:b/>
                          <w:bCs/>
                          <w:i/>
                          <w:iCs/>
                          <w:sz w:val="26"/>
                          <w:vertAlign w:val="subscript"/>
                        </w:rPr>
                        <w:t xml:space="preserve"> Gold Medalist, Scientist of the Islamic World</w:t>
                      </w:r>
                      <w:r>
                        <w:rPr>
                          <w:b/>
                          <w:bCs/>
                          <w:i/>
                          <w:iCs/>
                          <w:sz w:val="26"/>
                          <w:vertAlign w:val="subscript"/>
                        </w:rPr>
                        <w:t>, Included in top ten Productive Scientists of Pakistan</w:t>
                      </w:r>
                      <w:r w:rsidRPr="006A0222">
                        <w:rPr>
                          <w:b/>
                          <w:bCs/>
                          <w:i/>
                          <w:iCs/>
                          <w:sz w:val="26"/>
                          <w:vertAlign w:val="sub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B39BB" w:rsidRPr="007739DD">
        <w:t>BRIEF C</w:t>
      </w:r>
      <w:r w:rsidR="001A14DC" w:rsidRPr="007739DD">
        <w:t>.</w:t>
      </w:r>
      <w:r w:rsidR="000722B7" w:rsidRPr="007739DD">
        <w:t>V</w:t>
      </w:r>
      <w:r w:rsidR="001A14DC" w:rsidRPr="007739DD">
        <w:t>.</w:t>
      </w:r>
      <w:r w:rsidR="003D1EE9" w:rsidRPr="007739DD">
        <w:t xml:space="preserve"> </w:t>
      </w:r>
      <w:r w:rsidR="00FB39BB" w:rsidRPr="007739DD">
        <w:t>OF</w:t>
      </w:r>
      <w:r w:rsidR="00AD7B8E" w:rsidRPr="007739DD">
        <w:t xml:space="preserve"> </w:t>
      </w:r>
      <w:r w:rsidR="007739DD" w:rsidRPr="007739DD">
        <w:t xml:space="preserve">MERITORIOUS </w:t>
      </w:r>
      <w:r w:rsidR="00FA16D1" w:rsidRPr="007739DD">
        <w:t xml:space="preserve">PROFESSOR </w:t>
      </w:r>
      <w:r w:rsidR="00D45ECA" w:rsidRPr="007739DD">
        <w:t>DR.</w:t>
      </w:r>
      <w:r w:rsidR="004E0874" w:rsidRPr="007739DD">
        <w:t xml:space="preserve"> </w:t>
      </w:r>
      <w:r w:rsidR="00D45ECA" w:rsidRPr="007739DD">
        <w:t>MUHAMMAD ASHFAQ</w:t>
      </w:r>
      <w:r w:rsidR="00AF11BA">
        <w:t xml:space="preserve"> </w:t>
      </w:r>
      <w:r w:rsidR="007739DD" w:rsidRPr="007739DD">
        <w:t>(S.I</w:t>
      </w:r>
      <w:r>
        <w:t>.</w:t>
      </w:r>
      <w:r w:rsidR="007739DD" w:rsidRPr="007739DD">
        <w:t>,</w:t>
      </w:r>
      <w:r>
        <w:t xml:space="preserve"> </w:t>
      </w:r>
      <w:r w:rsidR="007739DD" w:rsidRPr="007739DD">
        <w:t>T.I)</w:t>
      </w:r>
    </w:p>
    <w:p w:rsidR="00D45ECA" w:rsidRPr="00BC536B" w:rsidRDefault="00D45ECA" w:rsidP="005E6C0C">
      <w:pPr>
        <w:jc w:val="both"/>
        <w:rPr>
          <w:b/>
          <w:bCs/>
          <w:i/>
          <w:iCs/>
          <w:sz w:val="22"/>
          <w:vertAlign w:val="subscript"/>
        </w:rPr>
      </w:pPr>
    </w:p>
    <w:p w:rsidR="007F6466" w:rsidRDefault="007F6466" w:rsidP="005E6C0C">
      <w:pPr>
        <w:tabs>
          <w:tab w:val="left" w:pos="1481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EX-DEAN / ACTING VICE CHANCELLOR AT UNI. </w:t>
      </w:r>
      <w:r w:rsidR="007A4E6B">
        <w:rPr>
          <w:b/>
          <w:bCs/>
          <w:sz w:val="22"/>
          <w:szCs w:val="22"/>
        </w:rPr>
        <w:t>OF</w:t>
      </w:r>
      <w:r>
        <w:rPr>
          <w:b/>
          <w:bCs/>
          <w:sz w:val="22"/>
          <w:szCs w:val="22"/>
        </w:rPr>
        <w:t xml:space="preserve"> AGRI</w:t>
      </w:r>
      <w:r w:rsidR="007A4E6B">
        <w:rPr>
          <w:b/>
          <w:bCs/>
          <w:sz w:val="22"/>
          <w:szCs w:val="22"/>
        </w:rPr>
        <w:t>CULTURE,</w:t>
      </w:r>
      <w:r>
        <w:rPr>
          <w:b/>
          <w:bCs/>
          <w:sz w:val="22"/>
          <w:szCs w:val="22"/>
        </w:rPr>
        <w:t xml:space="preserve"> FAISALABAD.</w:t>
      </w:r>
    </w:p>
    <w:p w:rsidR="000E0CCE" w:rsidRDefault="007F6466" w:rsidP="005E6C0C">
      <w:pPr>
        <w:tabs>
          <w:tab w:val="left" w:pos="1481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PRESENTLY WORKING AS </w:t>
      </w:r>
      <w:r w:rsidR="007739DD" w:rsidRPr="007739DD">
        <w:rPr>
          <w:b/>
          <w:bCs/>
          <w:sz w:val="22"/>
          <w:szCs w:val="22"/>
        </w:rPr>
        <w:t xml:space="preserve">PROFESSOR/ </w:t>
      </w:r>
      <w:r w:rsidR="008B6549" w:rsidRPr="007739DD">
        <w:rPr>
          <w:b/>
          <w:bCs/>
          <w:sz w:val="22"/>
          <w:szCs w:val="22"/>
        </w:rPr>
        <w:t>REGISTRAR</w:t>
      </w:r>
      <w:r w:rsidR="008321D4">
        <w:rPr>
          <w:b/>
          <w:bCs/>
          <w:sz w:val="22"/>
          <w:szCs w:val="22"/>
        </w:rPr>
        <w:t>,</w:t>
      </w:r>
      <w:r w:rsidR="008B6549" w:rsidRPr="007739DD">
        <w:rPr>
          <w:b/>
          <w:bCs/>
          <w:sz w:val="22"/>
          <w:szCs w:val="22"/>
        </w:rPr>
        <w:t xml:space="preserve"> NATIONAL TEXTILE UNI</w:t>
      </w:r>
      <w:r>
        <w:rPr>
          <w:b/>
          <w:bCs/>
          <w:sz w:val="22"/>
          <w:szCs w:val="22"/>
        </w:rPr>
        <w:t xml:space="preserve">. </w:t>
      </w:r>
      <w:r w:rsidR="00541B08">
        <w:rPr>
          <w:b/>
          <w:bCs/>
          <w:sz w:val="22"/>
          <w:szCs w:val="22"/>
        </w:rPr>
        <w:t xml:space="preserve"> </w:t>
      </w:r>
      <w:r w:rsidR="008B6549" w:rsidRPr="007739DD">
        <w:rPr>
          <w:b/>
          <w:bCs/>
          <w:sz w:val="22"/>
          <w:szCs w:val="22"/>
        </w:rPr>
        <w:t>FSD</w:t>
      </w:r>
      <w:r w:rsidR="00541B08">
        <w:rPr>
          <w:b/>
          <w:bCs/>
          <w:sz w:val="22"/>
          <w:szCs w:val="22"/>
        </w:rPr>
        <w:t>.</w:t>
      </w:r>
    </w:p>
    <w:p w:rsidR="002B0C3C" w:rsidRPr="002B0C3C" w:rsidRDefault="002B0C3C" w:rsidP="005E6C0C">
      <w:pPr>
        <w:tabs>
          <w:tab w:val="left" w:pos="1481"/>
        </w:tabs>
        <w:jc w:val="both"/>
        <w:rPr>
          <w:b/>
          <w:bCs/>
          <w:sz w:val="16"/>
          <w:szCs w:val="22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515"/>
      </w:tblGrid>
      <w:tr w:rsidR="008230BB" w:rsidRPr="000A359C" w:rsidTr="00541B08">
        <w:tc>
          <w:tcPr>
            <w:tcW w:w="981" w:type="pct"/>
            <w:vMerge w:val="restart"/>
          </w:tcPr>
          <w:p w:rsidR="003D718E" w:rsidRDefault="003D718E" w:rsidP="003D718E">
            <w:pPr>
              <w:spacing w:after="40"/>
              <w:ind w:left="360"/>
              <w:jc w:val="both"/>
              <w:rPr>
                <w:b/>
              </w:rPr>
            </w:pPr>
          </w:p>
          <w:p w:rsidR="008230BB" w:rsidRDefault="008230BB" w:rsidP="007C43EB">
            <w:pPr>
              <w:pStyle w:val="ListParagraph"/>
              <w:numPr>
                <w:ilvl w:val="0"/>
                <w:numId w:val="11"/>
              </w:numPr>
              <w:spacing w:after="40"/>
              <w:ind w:left="360" w:hanging="360"/>
              <w:jc w:val="both"/>
              <w:rPr>
                <w:b/>
              </w:rPr>
            </w:pPr>
            <w:r w:rsidRPr="003D718E">
              <w:rPr>
                <w:b/>
              </w:rPr>
              <w:t>Qualification</w:t>
            </w:r>
          </w:p>
          <w:p w:rsidR="002B0C3C" w:rsidRPr="002B0C3C" w:rsidRDefault="002B0C3C" w:rsidP="002B0C3C">
            <w:pPr>
              <w:spacing w:after="40"/>
              <w:jc w:val="both"/>
              <w:rPr>
                <w:b/>
              </w:rPr>
            </w:pPr>
          </w:p>
        </w:tc>
        <w:tc>
          <w:tcPr>
            <w:tcW w:w="4019" w:type="pct"/>
          </w:tcPr>
          <w:p w:rsidR="008230BB" w:rsidRPr="000A359C" w:rsidRDefault="008230BB" w:rsidP="007C43EB">
            <w:pPr>
              <w:numPr>
                <w:ilvl w:val="0"/>
                <w:numId w:val="5"/>
              </w:numPr>
              <w:tabs>
                <w:tab w:val="left" w:pos="287"/>
              </w:tabs>
              <w:spacing w:after="40"/>
              <w:ind w:left="0" w:firstLine="0"/>
              <w:jc w:val="both"/>
            </w:pPr>
            <w:r w:rsidRPr="00AF49F0">
              <w:rPr>
                <w:b/>
                <w:bCs/>
              </w:rPr>
              <w:t>Highest  Qualification</w:t>
            </w:r>
            <w:r w:rsidRPr="00AF49F0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</w:t>
            </w:r>
            <w:r w:rsidRPr="000A359C">
              <w:t>Ph.D</w:t>
            </w:r>
            <w:r>
              <w:t>.</w:t>
            </w:r>
            <w:r w:rsidRPr="000A359C">
              <w:t xml:space="preserve"> </w:t>
            </w:r>
            <w:r w:rsidR="005542B8">
              <w:t>Agriculture</w:t>
            </w:r>
          </w:p>
        </w:tc>
      </w:tr>
      <w:tr w:rsidR="008230BB" w:rsidRPr="000A359C" w:rsidTr="00541B08">
        <w:tc>
          <w:tcPr>
            <w:tcW w:w="981" w:type="pct"/>
            <w:vMerge/>
          </w:tcPr>
          <w:p w:rsidR="008230BB" w:rsidRPr="00AF49F0" w:rsidRDefault="008230BB" w:rsidP="008230BB">
            <w:pPr>
              <w:spacing w:after="40"/>
              <w:jc w:val="both"/>
              <w:rPr>
                <w:b/>
                <w:bCs/>
              </w:rPr>
            </w:pPr>
          </w:p>
        </w:tc>
        <w:tc>
          <w:tcPr>
            <w:tcW w:w="4019" w:type="pct"/>
          </w:tcPr>
          <w:p w:rsidR="008230BB" w:rsidRPr="001E7612" w:rsidRDefault="008230BB" w:rsidP="007C43EB">
            <w:pPr>
              <w:numPr>
                <w:ilvl w:val="0"/>
                <w:numId w:val="5"/>
              </w:numPr>
              <w:tabs>
                <w:tab w:val="left" w:pos="287"/>
              </w:tabs>
              <w:spacing w:after="40"/>
              <w:ind w:left="0" w:firstLine="0"/>
              <w:jc w:val="both"/>
              <w:rPr>
                <w:b/>
                <w:bCs/>
              </w:rPr>
            </w:pPr>
            <w:r w:rsidRPr="00AF49F0">
              <w:rPr>
                <w:b/>
                <w:bCs/>
              </w:rPr>
              <w:t xml:space="preserve">H. Post Doc. Certificate </w:t>
            </w:r>
            <w:r w:rsidRPr="00AF49F0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</w:t>
            </w:r>
            <w:r w:rsidRPr="000A359C">
              <w:t>Ibraki University, Japan</w:t>
            </w:r>
          </w:p>
          <w:p w:rsidR="001E7612" w:rsidRPr="00AF49F0" w:rsidRDefault="001E7612" w:rsidP="007C43EB">
            <w:pPr>
              <w:numPr>
                <w:ilvl w:val="0"/>
                <w:numId w:val="5"/>
              </w:numPr>
              <w:tabs>
                <w:tab w:val="left" w:pos="287"/>
              </w:tabs>
              <w:spacing w:after="40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L.L.B                              </w:t>
            </w:r>
            <w:r>
              <w:rPr>
                <w:bCs/>
              </w:rPr>
              <w:t>Punjab University, Lahore</w:t>
            </w:r>
          </w:p>
        </w:tc>
      </w:tr>
    </w:tbl>
    <w:p w:rsidR="00281574" w:rsidRPr="00291588" w:rsidRDefault="00281574" w:rsidP="005E6C0C">
      <w:pPr>
        <w:spacing w:after="40"/>
        <w:ind w:left="1080"/>
        <w:jc w:val="both"/>
        <w:rPr>
          <w:b/>
          <w:sz w:val="8"/>
          <w:szCs w:val="10"/>
        </w:rPr>
      </w:pPr>
    </w:p>
    <w:p w:rsidR="00946FD1" w:rsidRDefault="00313D65" w:rsidP="007C43EB">
      <w:pPr>
        <w:pStyle w:val="ListParagraph"/>
        <w:numPr>
          <w:ilvl w:val="0"/>
          <w:numId w:val="11"/>
        </w:numPr>
        <w:spacing w:after="40"/>
        <w:ind w:left="360" w:right="-367" w:hanging="360"/>
        <w:jc w:val="both"/>
        <w:rPr>
          <w:b/>
          <w:szCs w:val="10"/>
          <w:u w:val="single"/>
        </w:rPr>
      </w:pPr>
      <w:r w:rsidRPr="003D718E">
        <w:rPr>
          <w:b/>
          <w:szCs w:val="10"/>
          <w:u w:val="single"/>
        </w:rPr>
        <w:t>HONORS/RECOGNITIONS AT NATIONAL/INTERNATIONAL LEVEL</w:t>
      </w:r>
    </w:p>
    <w:p w:rsidR="00C01437" w:rsidRPr="00424515" w:rsidRDefault="00C01437" w:rsidP="00C01437">
      <w:pPr>
        <w:pStyle w:val="ListParagraph"/>
        <w:spacing w:after="40"/>
        <w:ind w:left="360" w:right="-367"/>
        <w:jc w:val="both"/>
        <w:rPr>
          <w:b/>
          <w:sz w:val="10"/>
          <w:szCs w:val="10"/>
          <w:u w:val="single"/>
        </w:rPr>
      </w:pPr>
    </w:p>
    <w:p w:rsidR="00C01437" w:rsidRDefault="00C01437" w:rsidP="007C43EB">
      <w:pPr>
        <w:pStyle w:val="ListParagraph"/>
        <w:numPr>
          <w:ilvl w:val="0"/>
          <w:numId w:val="7"/>
        </w:numPr>
        <w:tabs>
          <w:tab w:val="left" w:pos="540"/>
        </w:tabs>
        <w:spacing w:after="8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2014    Included in top ten </w:t>
      </w:r>
      <w:r w:rsidRPr="00FF1C83">
        <w:rPr>
          <w:b/>
          <w:bCs/>
          <w:sz w:val="22"/>
          <w:szCs w:val="22"/>
        </w:rPr>
        <w:t>MOST P</w:t>
      </w:r>
      <w:r>
        <w:rPr>
          <w:b/>
          <w:bCs/>
          <w:sz w:val="22"/>
          <w:szCs w:val="22"/>
        </w:rPr>
        <w:t xml:space="preserve">RODUCTIVE SCIENTIST OF PAKISTAN, </w:t>
      </w:r>
      <w:r w:rsidRPr="005E6C0C">
        <w:rPr>
          <w:bCs/>
          <w:sz w:val="22"/>
          <w:szCs w:val="22"/>
        </w:rPr>
        <w:t>notified by</w:t>
      </w:r>
      <w:r>
        <w:rPr>
          <w:b/>
          <w:bCs/>
          <w:sz w:val="22"/>
          <w:szCs w:val="22"/>
        </w:rPr>
        <w:t xml:space="preserve">      </w:t>
      </w:r>
    </w:p>
    <w:p w:rsidR="00C01437" w:rsidRPr="005841EC" w:rsidRDefault="00C01437" w:rsidP="00C01437">
      <w:pPr>
        <w:pStyle w:val="ListParagraph"/>
        <w:tabs>
          <w:tab w:val="left" w:pos="540"/>
        </w:tabs>
        <w:spacing w:after="8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 w:rsidRPr="005841EC">
        <w:rPr>
          <w:bCs/>
          <w:sz w:val="22"/>
          <w:szCs w:val="22"/>
        </w:rPr>
        <w:t>PCST Govt. of Pakistan.</w:t>
      </w:r>
    </w:p>
    <w:p w:rsidR="00C01437" w:rsidRDefault="00C01437" w:rsidP="007C43EB">
      <w:pPr>
        <w:pStyle w:val="ListParagraph"/>
        <w:numPr>
          <w:ilvl w:val="0"/>
          <w:numId w:val="7"/>
        </w:numPr>
        <w:tabs>
          <w:tab w:val="left" w:pos="540"/>
        </w:tabs>
        <w:spacing w:after="8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2013    Notified at S. No. 1 in the list of Agri. Sciences </w:t>
      </w:r>
      <w:r w:rsidRPr="00B672D8">
        <w:rPr>
          <w:bCs/>
          <w:sz w:val="22"/>
          <w:szCs w:val="22"/>
        </w:rPr>
        <w:t>by PCST, Govt. of Pakistan</w:t>
      </w:r>
    </w:p>
    <w:p w:rsidR="00C01437" w:rsidRPr="00B253CC" w:rsidRDefault="00C01437" w:rsidP="007C43EB">
      <w:pPr>
        <w:pStyle w:val="ListParagraph"/>
        <w:numPr>
          <w:ilvl w:val="0"/>
          <w:numId w:val="10"/>
        </w:numPr>
        <w:tabs>
          <w:tab w:val="left" w:pos="540"/>
        </w:tabs>
        <w:spacing w:after="8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2012</w:t>
      </w:r>
      <w:r w:rsidRPr="005B64DC">
        <w:rPr>
          <w:b/>
          <w:bCs/>
          <w:sz w:val="22"/>
          <w:szCs w:val="22"/>
        </w:rPr>
        <w:t xml:space="preserve">   “CIVIL AWARD (</w:t>
      </w:r>
      <w:r w:rsidRPr="005B64DC">
        <w:rPr>
          <w:b/>
          <w:bCs/>
          <w:i/>
          <w:sz w:val="22"/>
          <w:szCs w:val="22"/>
        </w:rPr>
        <w:t>Sitara-i-Imtiaz</w:t>
      </w:r>
      <w:r w:rsidRPr="005B64DC">
        <w:rPr>
          <w:b/>
          <w:bCs/>
          <w:sz w:val="22"/>
          <w:szCs w:val="22"/>
        </w:rPr>
        <w:t>)”</w:t>
      </w:r>
      <w:r w:rsidRPr="005B64DC">
        <w:rPr>
          <w:bCs/>
          <w:sz w:val="22"/>
          <w:szCs w:val="22"/>
        </w:rPr>
        <w:t xml:space="preserve"> by Govt. of Pakistan.</w:t>
      </w:r>
    </w:p>
    <w:p w:rsidR="00C01437" w:rsidRPr="005B64DC" w:rsidRDefault="00C01437" w:rsidP="007C43EB">
      <w:pPr>
        <w:pStyle w:val="ListParagraph"/>
        <w:numPr>
          <w:ilvl w:val="0"/>
          <w:numId w:val="7"/>
        </w:numPr>
        <w:spacing w:after="40"/>
        <w:ind w:right="-367"/>
        <w:jc w:val="both"/>
        <w:rPr>
          <w:b/>
          <w:szCs w:val="10"/>
          <w:u w:val="single"/>
        </w:rPr>
      </w:pPr>
      <w:r w:rsidRPr="005B64DC">
        <w:rPr>
          <w:b/>
          <w:bCs/>
          <w:sz w:val="22"/>
          <w:szCs w:val="22"/>
        </w:rPr>
        <w:t>2012   “Special Letters of appreciation for outstanding contribution in Science by I.C.E, USDA etc</w:t>
      </w:r>
      <w:r>
        <w:rPr>
          <w:b/>
          <w:bCs/>
          <w:sz w:val="22"/>
          <w:szCs w:val="22"/>
        </w:rPr>
        <w:t>.</w:t>
      </w:r>
    </w:p>
    <w:p w:rsidR="00C01437" w:rsidRPr="00DA4F03" w:rsidRDefault="00C01437" w:rsidP="007C43EB">
      <w:pPr>
        <w:pStyle w:val="ListParagraph"/>
        <w:numPr>
          <w:ilvl w:val="0"/>
          <w:numId w:val="6"/>
        </w:numPr>
        <w:spacing w:after="80"/>
        <w:jc w:val="both"/>
        <w:rPr>
          <w:b/>
          <w:bCs/>
          <w:sz w:val="22"/>
          <w:szCs w:val="22"/>
        </w:rPr>
      </w:pPr>
      <w:r w:rsidRPr="00DA4F03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1</w:t>
      </w:r>
      <w:r w:rsidRPr="00DA4F0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DA4F03">
        <w:rPr>
          <w:b/>
          <w:bCs/>
          <w:sz w:val="22"/>
          <w:szCs w:val="22"/>
        </w:rPr>
        <w:t xml:space="preserve"> “</w:t>
      </w:r>
      <w:r>
        <w:rPr>
          <w:b/>
          <w:bCs/>
          <w:sz w:val="22"/>
          <w:szCs w:val="22"/>
        </w:rPr>
        <w:t xml:space="preserve">ELECTED </w:t>
      </w:r>
      <w:r w:rsidRPr="00DA4F03">
        <w:rPr>
          <w:b/>
          <w:bCs/>
          <w:sz w:val="22"/>
          <w:szCs w:val="22"/>
        </w:rPr>
        <w:t>FELLOW MEMBER”</w:t>
      </w:r>
      <w:r w:rsidRPr="00DA4F0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The World Academy of Sciences </w:t>
      </w:r>
      <w:r>
        <w:rPr>
          <w:b/>
          <w:bCs/>
          <w:sz w:val="22"/>
          <w:szCs w:val="22"/>
        </w:rPr>
        <w:t>(</w:t>
      </w:r>
      <w:r w:rsidRPr="00DA4F03">
        <w:rPr>
          <w:b/>
          <w:bCs/>
          <w:sz w:val="22"/>
          <w:szCs w:val="22"/>
        </w:rPr>
        <w:t>TWAS</w:t>
      </w:r>
      <w:r>
        <w:rPr>
          <w:b/>
          <w:bCs/>
          <w:sz w:val="22"/>
          <w:szCs w:val="22"/>
        </w:rPr>
        <w:t>)</w:t>
      </w:r>
      <w:r w:rsidRPr="00DA4F03">
        <w:rPr>
          <w:bCs/>
          <w:sz w:val="22"/>
          <w:szCs w:val="22"/>
        </w:rPr>
        <w:t xml:space="preserve"> </w:t>
      </w:r>
      <w:r w:rsidRPr="00DA4F03">
        <w:rPr>
          <w:b/>
          <w:bCs/>
          <w:sz w:val="22"/>
          <w:szCs w:val="22"/>
        </w:rPr>
        <w:t>Italy</w:t>
      </w:r>
      <w:r w:rsidRPr="00DA4F03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:rsidR="00C01437" w:rsidRPr="00E077EC" w:rsidRDefault="00C01437" w:rsidP="007C43EB">
      <w:pPr>
        <w:pStyle w:val="ListParagraph"/>
        <w:numPr>
          <w:ilvl w:val="0"/>
          <w:numId w:val="6"/>
        </w:numPr>
        <w:spacing w:after="40"/>
        <w:jc w:val="both"/>
        <w:rPr>
          <w:b/>
          <w:bCs/>
          <w:sz w:val="22"/>
          <w:szCs w:val="22"/>
        </w:rPr>
      </w:pPr>
      <w:r w:rsidRPr="00E077EC">
        <w:rPr>
          <w:b/>
          <w:bCs/>
          <w:sz w:val="22"/>
          <w:szCs w:val="22"/>
        </w:rPr>
        <w:t xml:space="preserve">2010 </w:t>
      </w:r>
      <w:r>
        <w:rPr>
          <w:b/>
          <w:bCs/>
          <w:sz w:val="22"/>
          <w:szCs w:val="22"/>
        </w:rPr>
        <w:t xml:space="preserve">  </w:t>
      </w:r>
      <w:r w:rsidRPr="00E077EC">
        <w:rPr>
          <w:b/>
          <w:bCs/>
          <w:sz w:val="22"/>
          <w:szCs w:val="22"/>
        </w:rPr>
        <w:t>“SCIENTIST OF THE ISLAMIC WORLD</w:t>
      </w:r>
      <w:r>
        <w:rPr>
          <w:b/>
          <w:bCs/>
          <w:sz w:val="22"/>
          <w:szCs w:val="22"/>
        </w:rPr>
        <w:t xml:space="preserve"> AWARD</w:t>
      </w:r>
      <w:r w:rsidRPr="00E077EC">
        <w:rPr>
          <w:b/>
          <w:bCs/>
          <w:sz w:val="22"/>
          <w:szCs w:val="22"/>
        </w:rPr>
        <w:t xml:space="preserve">” BY FUIW, RABAT, (O.I.C.) </w:t>
      </w:r>
    </w:p>
    <w:p w:rsidR="00C01437" w:rsidRPr="00A75879" w:rsidRDefault="00C01437" w:rsidP="007C43EB">
      <w:pPr>
        <w:numPr>
          <w:ilvl w:val="0"/>
          <w:numId w:val="6"/>
        </w:numPr>
        <w:spacing w:after="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2010</w:t>
      </w:r>
      <w:r>
        <w:rPr>
          <w:b/>
          <w:bCs/>
          <w:sz w:val="22"/>
          <w:szCs w:val="22"/>
        </w:rPr>
        <w:tab/>
      </w:r>
      <w:r w:rsidRPr="00770ECB">
        <w:rPr>
          <w:b/>
          <w:bCs/>
          <w:sz w:val="22"/>
          <w:szCs w:val="22"/>
        </w:rPr>
        <w:t>“AWARD OF HONOR</w:t>
      </w:r>
      <w:r>
        <w:rPr>
          <w:b/>
          <w:bCs/>
          <w:sz w:val="22"/>
          <w:szCs w:val="22"/>
        </w:rPr>
        <w:t>”</w:t>
      </w:r>
      <w:r w:rsidRPr="00770ECB">
        <w:rPr>
          <w:b/>
          <w:bCs/>
          <w:sz w:val="22"/>
          <w:szCs w:val="22"/>
        </w:rPr>
        <w:t>, Asian Peace Seminar</w:t>
      </w:r>
      <w:r w:rsidRPr="00770ECB">
        <w:rPr>
          <w:sz w:val="22"/>
          <w:szCs w:val="22"/>
        </w:rPr>
        <w:t xml:space="preserve">,  Ludhiana, </w:t>
      </w:r>
      <w:r>
        <w:rPr>
          <w:sz w:val="22"/>
          <w:szCs w:val="22"/>
        </w:rPr>
        <w:t>INDIA</w:t>
      </w:r>
    </w:p>
    <w:p w:rsidR="00C01437" w:rsidRDefault="00C01437" w:rsidP="007C43EB">
      <w:pPr>
        <w:numPr>
          <w:ilvl w:val="0"/>
          <w:numId w:val="6"/>
        </w:numPr>
        <w:spacing w:after="40"/>
        <w:jc w:val="both"/>
        <w:rPr>
          <w:b/>
          <w:bCs/>
          <w:sz w:val="22"/>
          <w:szCs w:val="22"/>
        </w:rPr>
      </w:pPr>
      <w:r w:rsidRPr="00770ECB">
        <w:rPr>
          <w:b/>
          <w:sz w:val="22"/>
          <w:szCs w:val="22"/>
        </w:rPr>
        <w:t>2010</w:t>
      </w:r>
      <w:r>
        <w:rPr>
          <w:sz w:val="22"/>
          <w:szCs w:val="22"/>
        </w:rPr>
        <w:tab/>
      </w:r>
      <w:r w:rsidRPr="00770ECB">
        <w:rPr>
          <w:b/>
          <w:sz w:val="22"/>
          <w:szCs w:val="22"/>
        </w:rPr>
        <w:t>“Quaid-E-Azam Gold Medal”</w:t>
      </w:r>
      <w:r>
        <w:rPr>
          <w:b/>
          <w:bCs/>
          <w:sz w:val="22"/>
          <w:szCs w:val="22"/>
        </w:rPr>
        <w:t xml:space="preserve"> By Tehreek-e-Istehkaam-e-Pakistan.</w:t>
      </w:r>
    </w:p>
    <w:p w:rsidR="00C01437" w:rsidRPr="000B5050" w:rsidRDefault="00C01437" w:rsidP="007C43EB">
      <w:pPr>
        <w:pStyle w:val="ListParagraph"/>
        <w:numPr>
          <w:ilvl w:val="0"/>
          <w:numId w:val="6"/>
        </w:numPr>
        <w:spacing w:after="80"/>
        <w:jc w:val="both"/>
        <w:rPr>
          <w:sz w:val="16"/>
          <w:szCs w:val="16"/>
        </w:rPr>
      </w:pPr>
      <w:r w:rsidRPr="005E2BE3">
        <w:rPr>
          <w:b/>
          <w:bCs/>
          <w:sz w:val="22"/>
          <w:szCs w:val="22"/>
        </w:rPr>
        <w:t xml:space="preserve">2008 </w:t>
      </w:r>
      <w:r>
        <w:rPr>
          <w:b/>
          <w:bCs/>
          <w:sz w:val="22"/>
          <w:szCs w:val="22"/>
        </w:rPr>
        <w:tab/>
      </w:r>
      <w:r w:rsidRPr="005E2BE3">
        <w:rPr>
          <w:b/>
          <w:bCs/>
          <w:sz w:val="22"/>
          <w:szCs w:val="22"/>
        </w:rPr>
        <w:t xml:space="preserve">“Elected” </w:t>
      </w:r>
      <w:r w:rsidRPr="005E2BE3">
        <w:rPr>
          <w:sz w:val="22"/>
          <w:szCs w:val="22"/>
        </w:rPr>
        <w:t>Executive</w:t>
      </w:r>
      <w:r w:rsidRPr="005E2BE3">
        <w:rPr>
          <w:b/>
          <w:bCs/>
          <w:sz w:val="22"/>
          <w:szCs w:val="22"/>
        </w:rPr>
        <w:t xml:space="preserve"> </w:t>
      </w:r>
      <w:r w:rsidRPr="005E2BE3">
        <w:rPr>
          <w:sz w:val="22"/>
          <w:szCs w:val="22"/>
        </w:rPr>
        <w:t>member</w:t>
      </w:r>
      <w:r w:rsidRPr="005E2BE3">
        <w:rPr>
          <w:b/>
          <w:bCs/>
          <w:sz w:val="22"/>
          <w:szCs w:val="22"/>
        </w:rPr>
        <w:t xml:space="preserve"> </w:t>
      </w:r>
      <w:r w:rsidRPr="005E2BE3">
        <w:rPr>
          <w:sz w:val="22"/>
          <w:szCs w:val="22"/>
        </w:rPr>
        <w:t>of</w:t>
      </w:r>
      <w:r w:rsidRPr="005E2BE3">
        <w:rPr>
          <w:b/>
          <w:bCs/>
          <w:sz w:val="22"/>
          <w:szCs w:val="22"/>
        </w:rPr>
        <w:t xml:space="preserve"> </w:t>
      </w:r>
      <w:r w:rsidRPr="000B5050">
        <w:rPr>
          <w:b/>
          <w:sz w:val="20"/>
          <w:szCs w:val="20"/>
        </w:rPr>
        <w:t>(I.C.E.) DURBAN, SOUTH AFRICA, F.A.O (United Nations).</w:t>
      </w:r>
      <w:r w:rsidRPr="000B5050">
        <w:rPr>
          <w:sz w:val="16"/>
          <w:szCs w:val="16"/>
        </w:rPr>
        <w:t xml:space="preserve"> </w:t>
      </w:r>
    </w:p>
    <w:p w:rsidR="00C01437" w:rsidRPr="00267224" w:rsidRDefault="00C01437" w:rsidP="007C43EB">
      <w:pPr>
        <w:pStyle w:val="ListParagraph"/>
        <w:numPr>
          <w:ilvl w:val="0"/>
          <w:numId w:val="8"/>
        </w:numPr>
        <w:spacing w:after="80"/>
        <w:ind w:right="-97"/>
        <w:jc w:val="both"/>
        <w:rPr>
          <w:b/>
          <w:bCs/>
          <w:sz w:val="22"/>
          <w:szCs w:val="22"/>
        </w:rPr>
      </w:pPr>
      <w:r w:rsidRPr="00267224">
        <w:rPr>
          <w:b/>
          <w:bCs/>
          <w:sz w:val="22"/>
          <w:szCs w:val="22"/>
        </w:rPr>
        <w:t xml:space="preserve">2006 </w:t>
      </w:r>
      <w:r>
        <w:rPr>
          <w:b/>
          <w:bCs/>
          <w:sz w:val="22"/>
          <w:szCs w:val="22"/>
        </w:rPr>
        <w:tab/>
      </w:r>
      <w:r w:rsidRPr="00267224">
        <w:rPr>
          <w:b/>
          <w:bCs/>
          <w:sz w:val="22"/>
          <w:szCs w:val="22"/>
        </w:rPr>
        <w:t>Elected “FELLOW MEMBER” Pakistan Academy of Sciences</w:t>
      </w:r>
      <w:r w:rsidRPr="00267224">
        <w:rPr>
          <w:sz w:val="22"/>
          <w:szCs w:val="22"/>
        </w:rPr>
        <w:t>, Islamabad</w:t>
      </w:r>
      <w:r>
        <w:rPr>
          <w:sz w:val="22"/>
          <w:szCs w:val="22"/>
        </w:rPr>
        <w:t xml:space="preserve">. </w:t>
      </w:r>
    </w:p>
    <w:p w:rsidR="00C01437" w:rsidRPr="002A7C78" w:rsidRDefault="00C01437" w:rsidP="007C43EB">
      <w:pPr>
        <w:pStyle w:val="ListParagraph"/>
        <w:numPr>
          <w:ilvl w:val="0"/>
          <w:numId w:val="8"/>
        </w:numPr>
        <w:spacing w:after="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2004</w:t>
      </w:r>
      <w:r>
        <w:rPr>
          <w:b/>
          <w:bCs/>
          <w:sz w:val="22"/>
          <w:szCs w:val="22"/>
        </w:rPr>
        <w:tab/>
      </w:r>
      <w:r w:rsidRPr="002A7C78">
        <w:rPr>
          <w:b/>
          <w:bCs/>
          <w:sz w:val="22"/>
          <w:szCs w:val="22"/>
        </w:rPr>
        <w:t xml:space="preserve">“CIVIL AWARD </w:t>
      </w:r>
      <w:r w:rsidRPr="002A7C78">
        <w:rPr>
          <w:b/>
          <w:bCs/>
          <w:i/>
          <w:iCs/>
          <w:sz w:val="22"/>
          <w:szCs w:val="22"/>
        </w:rPr>
        <w:t>(Tamgha-i-Imtiaz</w:t>
      </w:r>
      <w:r w:rsidRPr="002A7C78">
        <w:rPr>
          <w:b/>
          <w:bCs/>
          <w:sz w:val="22"/>
          <w:szCs w:val="22"/>
        </w:rPr>
        <w:t xml:space="preserve">)” </w:t>
      </w:r>
      <w:r w:rsidRPr="002A7C78">
        <w:rPr>
          <w:sz w:val="22"/>
          <w:szCs w:val="22"/>
        </w:rPr>
        <w:t>by</w:t>
      </w:r>
      <w:r w:rsidRPr="002A7C78">
        <w:rPr>
          <w:b/>
          <w:bCs/>
          <w:sz w:val="22"/>
          <w:szCs w:val="22"/>
        </w:rPr>
        <w:t xml:space="preserve"> </w:t>
      </w:r>
      <w:r w:rsidRPr="002A7C78">
        <w:rPr>
          <w:sz w:val="22"/>
          <w:szCs w:val="22"/>
        </w:rPr>
        <w:t>Govt. of Pakistan</w:t>
      </w:r>
      <w:r>
        <w:rPr>
          <w:sz w:val="22"/>
          <w:szCs w:val="22"/>
        </w:rPr>
        <w:t xml:space="preserve"> </w:t>
      </w:r>
    </w:p>
    <w:p w:rsidR="00C01437" w:rsidRPr="008E556F" w:rsidRDefault="00C01437" w:rsidP="007C43EB">
      <w:pPr>
        <w:pStyle w:val="ListParagraph"/>
        <w:numPr>
          <w:ilvl w:val="0"/>
          <w:numId w:val="8"/>
        </w:numPr>
        <w:spacing w:after="40"/>
        <w:jc w:val="both"/>
        <w:rPr>
          <w:b/>
          <w:bCs/>
          <w:sz w:val="22"/>
          <w:szCs w:val="22"/>
        </w:rPr>
      </w:pPr>
      <w:r w:rsidRPr="008E556F">
        <w:rPr>
          <w:b/>
          <w:bCs/>
          <w:sz w:val="22"/>
          <w:szCs w:val="22"/>
        </w:rPr>
        <w:t xml:space="preserve">2002    “BEST UNIVERSITY TEACHER AWARD”, </w:t>
      </w:r>
      <w:r w:rsidRPr="008E556F">
        <w:rPr>
          <w:sz w:val="22"/>
          <w:szCs w:val="22"/>
        </w:rPr>
        <w:t>by</w:t>
      </w:r>
      <w:r w:rsidRPr="008E556F">
        <w:rPr>
          <w:b/>
          <w:bCs/>
          <w:sz w:val="22"/>
          <w:szCs w:val="22"/>
        </w:rPr>
        <w:t xml:space="preserve"> </w:t>
      </w:r>
      <w:r w:rsidRPr="008E556F">
        <w:rPr>
          <w:sz w:val="22"/>
          <w:szCs w:val="22"/>
        </w:rPr>
        <w:t>HEC, Islamabad</w:t>
      </w:r>
      <w:r>
        <w:rPr>
          <w:sz w:val="22"/>
          <w:szCs w:val="22"/>
        </w:rPr>
        <w:t xml:space="preserve">. </w:t>
      </w:r>
    </w:p>
    <w:p w:rsidR="00C01437" w:rsidRPr="00E76F90" w:rsidRDefault="00C01437" w:rsidP="007C43EB">
      <w:pPr>
        <w:numPr>
          <w:ilvl w:val="0"/>
          <w:numId w:val="8"/>
        </w:numPr>
        <w:spacing w:after="40"/>
        <w:jc w:val="both"/>
        <w:rPr>
          <w:b/>
          <w:bCs/>
          <w:sz w:val="22"/>
          <w:szCs w:val="22"/>
        </w:rPr>
      </w:pPr>
      <w:r w:rsidRPr="00770ECB">
        <w:rPr>
          <w:b/>
          <w:bCs/>
          <w:sz w:val="22"/>
          <w:szCs w:val="22"/>
        </w:rPr>
        <w:t xml:space="preserve">2002    “NATIONAL EDUCATION AWARD” </w:t>
      </w:r>
      <w:r w:rsidRPr="00770ECB">
        <w:rPr>
          <w:sz w:val="22"/>
          <w:szCs w:val="22"/>
        </w:rPr>
        <w:t>by</w:t>
      </w:r>
      <w:r w:rsidRPr="00770ECB">
        <w:rPr>
          <w:b/>
          <w:bCs/>
          <w:sz w:val="22"/>
          <w:szCs w:val="22"/>
        </w:rPr>
        <w:t xml:space="preserve"> </w:t>
      </w:r>
      <w:r w:rsidRPr="00770ECB">
        <w:rPr>
          <w:sz w:val="22"/>
          <w:szCs w:val="22"/>
        </w:rPr>
        <w:t>PEF Islamabad</w:t>
      </w:r>
    </w:p>
    <w:p w:rsidR="00C01437" w:rsidRPr="00C37CA3" w:rsidRDefault="00C01437" w:rsidP="007C43EB">
      <w:pPr>
        <w:numPr>
          <w:ilvl w:val="0"/>
          <w:numId w:val="8"/>
        </w:numPr>
        <w:spacing w:after="8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2002</w:t>
      </w:r>
      <w:r>
        <w:rPr>
          <w:b/>
          <w:bCs/>
          <w:sz w:val="22"/>
          <w:szCs w:val="22"/>
        </w:rPr>
        <w:tab/>
      </w:r>
      <w:r w:rsidRPr="00A67A90">
        <w:rPr>
          <w:b/>
          <w:bCs/>
          <w:sz w:val="22"/>
          <w:szCs w:val="22"/>
        </w:rPr>
        <w:t xml:space="preserve">“HEC APPROVED SUPERVISOR” </w:t>
      </w:r>
      <w:r w:rsidRPr="00A67A90">
        <w:rPr>
          <w:sz w:val="22"/>
          <w:szCs w:val="22"/>
        </w:rPr>
        <w:t>for Postgraduate quality research</w:t>
      </w:r>
    </w:p>
    <w:p w:rsidR="00C37CA3" w:rsidRPr="002B0C3C" w:rsidRDefault="00C37CA3" w:rsidP="00C37CA3">
      <w:pPr>
        <w:spacing w:after="80"/>
        <w:ind w:left="720"/>
        <w:jc w:val="both"/>
        <w:rPr>
          <w:b/>
          <w:bCs/>
          <w:sz w:val="22"/>
          <w:szCs w:val="22"/>
        </w:rPr>
      </w:pPr>
    </w:p>
    <w:p w:rsidR="004F74A5" w:rsidRDefault="004F74A5" w:rsidP="007C43EB">
      <w:pPr>
        <w:pStyle w:val="ListParagraph"/>
        <w:numPr>
          <w:ilvl w:val="0"/>
          <w:numId w:val="11"/>
        </w:numPr>
        <w:spacing w:after="40"/>
        <w:ind w:left="360" w:right="-367" w:hanging="360"/>
        <w:jc w:val="both"/>
        <w:rPr>
          <w:b/>
          <w:szCs w:val="10"/>
          <w:u w:val="single"/>
        </w:rPr>
      </w:pPr>
      <w:r>
        <w:rPr>
          <w:b/>
          <w:szCs w:val="10"/>
          <w:u w:val="single"/>
        </w:rPr>
        <w:t>ADMINISTRATIVE EXPERIENCE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22"/>
        <w:gridCol w:w="1666"/>
        <w:gridCol w:w="624"/>
        <w:gridCol w:w="1760"/>
      </w:tblGrid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pStyle w:val="Heading6"/>
              <w:snapToGrid w:val="0"/>
              <w:spacing w:before="40" w:after="40"/>
              <w:rPr>
                <w:bCs/>
              </w:rPr>
            </w:pPr>
            <w:r>
              <w:t>DESIGNATION</w:t>
            </w:r>
          </w:p>
        </w:tc>
        <w:tc>
          <w:tcPr>
            <w:tcW w:w="1666" w:type="dxa"/>
            <w:tcBorders>
              <w:top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 w:after="40"/>
              <w:jc w:val="center"/>
              <w:rPr>
                <w:b/>
                <w:bCs/>
                <w:spacing w:val="-3"/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FROM</w:t>
            </w:r>
          </w:p>
        </w:tc>
        <w:tc>
          <w:tcPr>
            <w:tcW w:w="624" w:type="dxa"/>
            <w:tcBorders>
              <w:top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 w:after="40"/>
              <w:jc w:val="center"/>
              <w:rPr>
                <w:b/>
                <w:bCs/>
                <w:spacing w:val="-3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double" w:sz="2" w:space="0" w:color="000000"/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 w:after="40"/>
              <w:jc w:val="center"/>
              <w:rPr>
                <w:b/>
                <w:bCs/>
                <w:spacing w:val="-3"/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TO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Professor/ Registrar, National Textile University, Faisalabad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04-03-2014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Date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Pro Rector/ Academic and Research Advisor UoF.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01-12-2012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28.-02-2014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9672" w:type="dxa"/>
            <w:gridSpan w:val="4"/>
            <w:tcBorders>
              <w:left w:val="double" w:sz="2" w:space="0" w:color="000000"/>
              <w:bottom w:val="single" w:sz="4" w:space="0" w:color="000000"/>
              <w:right w:val="double" w:sz="2" w:space="0" w:color="000000"/>
            </w:tcBorders>
          </w:tcPr>
          <w:p w:rsidR="004F74A5" w:rsidRDefault="004F74A5" w:rsidP="00C06FA6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                  ACTED AS A</w:t>
            </w:r>
            <w:r w:rsidR="00C06FA6">
              <w:rPr>
                <w:b/>
                <w:bCs/>
                <w:spacing w:val="-3"/>
                <w:sz w:val="22"/>
                <w:szCs w:val="22"/>
              </w:rPr>
              <w:t xml:space="preserve"> VICE CHANCELLOR, FOR 34 TIMES at U.A.F.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Dean, Faculty of Agriculture, U.A.F.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05-10-2009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2012 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Chairman, Dept. of Agri. Entomology, U.A.F.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20-01-2007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20-12-2009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Dean, Faculty of Agriculture, U.A.F.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16-12-2003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21-12-2006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Principal Officer (Student Affairs), U.A.F. (Additional Charge)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30-05-2003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20-02-2004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Chairman, Dept. of Agri. Entomology, U.A.F.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15-01-2002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21-01-2004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Principal Officer (Engg. Cons.), U.A.F.  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22-10-2001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20-02-2004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Hall Warden, U.A.F.                             (Additional Charge)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16-12-1999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20-02-2004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Principal Officer, University Library (Additional Charge)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18-12-1996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14-01-2002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Director Student Affairs, U.A.F.        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18-07-1991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17-12-1995</w:t>
            </w:r>
          </w:p>
        </w:tc>
      </w:tr>
      <w:tr w:rsidR="004F74A5" w:rsidTr="007E2E0C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both"/>
              <w:rPr>
                <w:b/>
              </w:rPr>
            </w:pPr>
            <w:r>
              <w:t xml:space="preserve">Member </w:t>
            </w:r>
            <w:r>
              <w:rPr>
                <w:b/>
              </w:rPr>
              <w:t>Chancellor Committee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</w:pPr>
            <w:r>
              <w:t>1974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To</w:t>
            </w:r>
          </w:p>
        </w:tc>
        <w:tc>
          <w:tcPr>
            <w:tcW w:w="1760" w:type="dxa"/>
            <w:tcBorders>
              <w:bottom w:val="single" w:sz="4" w:space="0" w:color="000000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</w:pPr>
            <w:r>
              <w:t>1975</w:t>
            </w:r>
          </w:p>
        </w:tc>
      </w:tr>
      <w:tr w:rsidR="004F74A5" w:rsidTr="00136DB2">
        <w:trPr>
          <w:trHeight w:val="360"/>
          <w:jc w:val="center"/>
        </w:trPr>
        <w:tc>
          <w:tcPr>
            <w:tcW w:w="5622" w:type="dxa"/>
            <w:tcBorders>
              <w:left w:val="double" w:sz="2" w:space="0" w:color="000000"/>
              <w:bottom w:val="single" w:sz="4" w:space="0" w:color="auto"/>
            </w:tcBorders>
          </w:tcPr>
          <w:p w:rsidR="004F74A5" w:rsidRDefault="004F74A5" w:rsidP="000B1EFC">
            <w:pPr>
              <w:snapToGrid w:val="0"/>
              <w:ind w:left="-720" w:firstLine="720"/>
              <w:jc w:val="both"/>
              <w:rPr>
                <w:b/>
              </w:rPr>
            </w:pPr>
            <w:r>
              <w:rPr>
                <w:b/>
              </w:rPr>
              <w:t>Member Syndicate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</w:pPr>
            <w:r>
              <w:t>13-05-2010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To </w:t>
            </w:r>
          </w:p>
        </w:tc>
        <w:tc>
          <w:tcPr>
            <w:tcW w:w="1760" w:type="dxa"/>
            <w:tcBorders>
              <w:bottom w:val="single" w:sz="4" w:space="0" w:color="auto"/>
              <w:right w:val="double" w:sz="2" w:space="0" w:color="000000"/>
            </w:tcBorders>
          </w:tcPr>
          <w:p w:rsidR="004F74A5" w:rsidRDefault="004F74A5" w:rsidP="000B1EFC">
            <w:pPr>
              <w:tabs>
                <w:tab w:val="left" w:pos="-432"/>
                <w:tab w:val="left" w:pos="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napToGrid w:val="0"/>
              <w:spacing w:before="40"/>
              <w:jc w:val="center"/>
            </w:pPr>
            <w:r>
              <w:t>Date</w:t>
            </w:r>
          </w:p>
        </w:tc>
      </w:tr>
      <w:tr w:rsidR="00D87320" w:rsidTr="00136DB2">
        <w:trPr>
          <w:trHeight w:val="360"/>
          <w:jc w:val="center"/>
        </w:trPr>
        <w:tc>
          <w:tcPr>
            <w:tcW w:w="9672" w:type="dxa"/>
            <w:gridSpan w:val="4"/>
            <w:tcBorders>
              <w:top w:val="single" w:sz="4" w:space="0" w:color="auto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D87320" w:rsidRDefault="00136DB2" w:rsidP="00D87320">
            <w:pPr>
              <w:snapToGrid w:val="0"/>
              <w:rPr>
                <w:b/>
              </w:rPr>
            </w:pPr>
            <w:r>
              <w:rPr>
                <w:b/>
              </w:rPr>
              <w:t>(* Principal Officers= Have Full Financial &amp; Administrative Powers)</w:t>
            </w:r>
          </w:p>
        </w:tc>
      </w:tr>
    </w:tbl>
    <w:p w:rsidR="00D87320" w:rsidRDefault="00D87320" w:rsidP="00D87320">
      <w:pPr>
        <w:spacing w:after="40"/>
        <w:ind w:right="-367"/>
        <w:jc w:val="both"/>
        <w:rPr>
          <w:b/>
          <w:szCs w:val="10"/>
          <w:u w:val="single"/>
        </w:rPr>
      </w:pPr>
    </w:p>
    <w:p w:rsidR="00136DB2" w:rsidRDefault="00136DB2" w:rsidP="00D87320">
      <w:pPr>
        <w:spacing w:after="40"/>
        <w:ind w:right="-367"/>
        <w:jc w:val="both"/>
        <w:rPr>
          <w:b/>
          <w:szCs w:val="10"/>
          <w:u w:val="single"/>
        </w:rPr>
      </w:pPr>
    </w:p>
    <w:p w:rsidR="00136DB2" w:rsidRPr="00136DB2" w:rsidRDefault="00136DB2" w:rsidP="00136DB2">
      <w:pPr>
        <w:spacing w:after="40"/>
        <w:ind w:right="-367"/>
        <w:jc w:val="both"/>
        <w:rPr>
          <w:b/>
          <w:szCs w:val="10"/>
          <w:u w:val="single"/>
        </w:rPr>
      </w:pPr>
    </w:p>
    <w:p w:rsidR="004F74A5" w:rsidRPr="002B0C3C" w:rsidRDefault="004F74A5" w:rsidP="007C43EB">
      <w:pPr>
        <w:pStyle w:val="ListParagraph"/>
        <w:numPr>
          <w:ilvl w:val="0"/>
          <w:numId w:val="11"/>
        </w:numPr>
        <w:spacing w:after="40"/>
        <w:ind w:right="-367"/>
        <w:jc w:val="both"/>
        <w:rPr>
          <w:b/>
          <w:szCs w:val="10"/>
          <w:u w:val="single"/>
        </w:rPr>
      </w:pPr>
      <w:r w:rsidRPr="00D36D32">
        <w:rPr>
          <w:b/>
          <w:bCs/>
          <w:caps/>
          <w:u w:val="single"/>
        </w:rPr>
        <w:t>research public</w:t>
      </w:r>
      <w:r>
        <w:rPr>
          <w:b/>
          <w:bCs/>
          <w:caps/>
          <w:u w:val="single"/>
        </w:rPr>
        <w:t>ATION</w:t>
      </w:r>
      <w:r w:rsidRPr="00D36D32">
        <w:rPr>
          <w:b/>
          <w:bCs/>
          <w:caps/>
          <w:u w:val="single"/>
        </w:rPr>
        <w:t>/mAJOR achievements on food &amp; agri</w:t>
      </w:r>
      <w:r>
        <w:rPr>
          <w:b/>
          <w:bCs/>
          <w:caps/>
          <w:u w:val="single"/>
        </w:rPr>
        <w:t>. etc.</w:t>
      </w:r>
    </w:p>
    <w:p w:rsidR="004F74A5" w:rsidRPr="002B0C3C" w:rsidRDefault="004F74A5" w:rsidP="004F74A5">
      <w:pPr>
        <w:spacing w:after="40"/>
        <w:ind w:right="-367"/>
        <w:jc w:val="both"/>
        <w:rPr>
          <w:b/>
          <w:sz w:val="10"/>
          <w:szCs w:val="10"/>
          <w:u w:val="single"/>
        </w:rPr>
      </w:pPr>
    </w:p>
    <w:p w:rsidR="004F74A5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80" w:line="228" w:lineRule="auto"/>
        <w:jc w:val="both"/>
        <w:rPr>
          <w:b/>
          <w:bCs/>
        </w:rPr>
      </w:pPr>
      <w:r w:rsidRPr="00DF1FF0">
        <w:rPr>
          <w:bCs/>
        </w:rPr>
        <w:t>Have the honor to supervise</w:t>
      </w:r>
      <w:r>
        <w:rPr>
          <w:b/>
          <w:bCs/>
        </w:rPr>
        <w:t xml:space="preserve"> (132) M.Sc</w:t>
      </w:r>
      <w:r w:rsidRPr="00DF1FF0">
        <w:rPr>
          <w:bCs/>
        </w:rPr>
        <w:t xml:space="preserve"> and Thirty Two</w:t>
      </w:r>
      <w:r>
        <w:rPr>
          <w:b/>
          <w:bCs/>
        </w:rPr>
        <w:t xml:space="preserve"> (32) PhD</w:t>
      </w:r>
      <w:r w:rsidRPr="00DF1FF0">
        <w:rPr>
          <w:bCs/>
        </w:rPr>
        <w:t xml:space="preserve"> students</w:t>
      </w:r>
      <w:r>
        <w:rPr>
          <w:b/>
          <w:bCs/>
        </w:rPr>
        <w:t>.</w:t>
      </w:r>
    </w:p>
    <w:p w:rsidR="004F74A5" w:rsidRPr="000E4269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80" w:line="228" w:lineRule="auto"/>
        <w:jc w:val="both"/>
        <w:rPr>
          <w:b/>
          <w:bCs/>
        </w:rPr>
      </w:pPr>
      <w:r>
        <w:rPr>
          <w:b/>
          <w:bCs/>
        </w:rPr>
        <w:t>Sixteen</w:t>
      </w:r>
      <w:r w:rsidRPr="000E4269">
        <w:rPr>
          <w:b/>
          <w:bCs/>
        </w:rPr>
        <w:t xml:space="preserve"> (1</w:t>
      </w:r>
      <w:r>
        <w:rPr>
          <w:b/>
          <w:bCs/>
        </w:rPr>
        <w:t>6</w:t>
      </w:r>
      <w:r w:rsidRPr="000E4269">
        <w:rPr>
          <w:b/>
          <w:bCs/>
        </w:rPr>
        <w:t>) Books/Manuals</w:t>
      </w:r>
      <w:r>
        <w:rPr>
          <w:b/>
          <w:bCs/>
        </w:rPr>
        <w:t>/Chapters</w:t>
      </w:r>
      <w:r w:rsidRPr="000A359C">
        <w:t xml:space="preserve"> Written on different Aspects of </w:t>
      </w:r>
      <w:r>
        <w:t xml:space="preserve">Agriculture which have been published at National/International level. </w:t>
      </w:r>
    </w:p>
    <w:p w:rsidR="004F74A5" w:rsidRPr="00897FA6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80" w:line="228" w:lineRule="auto"/>
        <w:jc w:val="both"/>
        <w:rPr>
          <w:b/>
          <w:bCs/>
          <w:sz w:val="22"/>
          <w:szCs w:val="22"/>
        </w:rPr>
      </w:pPr>
      <w:r w:rsidRPr="00897FA6">
        <w:rPr>
          <w:b/>
          <w:bCs/>
          <w:sz w:val="22"/>
          <w:szCs w:val="22"/>
        </w:rPr>
        <w:t xml:space="preserve">Three </w:t>
      </w:r>
      <w:r>
        <w:rPr>
          <w:b/>
          <w:bCs/>
          <w:sz w:val="22"/>
          <w:szCs w:val="22"/>
        </w:rPr>
        <w:t>H</w:t>
      </w:r>
      <w:r w:rsidRPr="00897FA6">
        <w:rPr>
          <w:b/>
          <w:bCs/>
          <w:sz w:val="22"/>
          <w:szCs w:val="22"/>
        </w:rPr>
        <w:t xml:space="preserve">undred and </w:t>
      </w:r>
      <w:r>
        <w:rPr>
          <w:b/>
          <w:bCs/>
          <w:sz w:val="22"/>
          <w:szCs w:val="22"/>
        </w:rPr>
        <w:t>Twenty one</w:t>
      </w:r>
      <w:r w:rsidRPr="00897FA6">
        <w:rPr>
          <w:b/>
          <w:bCs/>
          <w:sz w:val="22"/>
          <w:szCs w:val="22"/>
        </w:rPr>
        <w:t xml:space="preserve"> (3</w:t>
      </w:r>
      <w:r>
        <w:rPr>
          <w:b/>
          <w:bCs/>
          <w:sz w:val="22"/>
          <w:szCs w:val="22"/>
        </w:rPr>
        <w:t>21</w:t>
      </w:r>
      <w:r w:rsidRPr="00897FA6">
        <w:rPr>
          <w:b/>
          <w:bCs/>
          <w:sz w:val="22"/>
          <w:szCs w:val="22"/>
        </w:rPr>
        <w:t xml:space="preserve">) </w:t>
      </w:r>
      <w:r w:rsidRPr="00897FA6">
        <w:rPr>
          <w:sz w:val="22"/>
          <w:szCs w:val="22"/>
        </w:rPr>
        <w:t>Research Papers published in Journals</w:t>
      </w:r>
      <w:r>
        <w:rPr>
          <w:sz w:val="22"/>
          <w:szCs w:val="22"/>
        </w:rPr>
        <w:t xml:space="preserve"> </w:t>
      </w:r>
      <w:r w:rsidRPr="00897FA6">
        <w:rPr>
          <w:sz w:val="22"/>
          <w:szCs w:val="22"/>
        </w:rPr>
        <w:t xml:space="preserve">/ Proceedings of </w:t>
      </w:r>
      <w:r>
        <w:rPr>
          <w:sz w:val="22"/>
          <w:szCs w:val="22"/>
        </w:rPr>
        <w:t>N</w:t>
      </w:r>
      <w:r w:rsidRPr="00897FA6">
        <w:rPr>
          <w:sz w:val="22"/>
          <w:szCs w:val="22"/>
        </w:rPr>
        <w:t>ational/</w:t>
      </w:r>
      <w:r>
        <w:rPr>
          <w:sz w:val="22"/>
          <w:szCs w:val="22"/>
        </w:rPr>
        <w:t>I</w:t>
      </w:r>
      <w:r w:rsidRPr="00897FA6">
        <w:rPr>
          <w:sz w:val="22"/>
          <w:szCs w:val="22"/>
        </w:rPr>
        <w:t>nternational repute.</w:t>
      </w:r>
      <w:r>
        <w:rPr>
          <w:sz w:val="22"/>
          <w:szCs w:val="22"/>
        </w:rPr>
        <w:t xml:space="preserve"> </w:t>
      </w:r>
    </w:p>
    <w:p w:rsidR="004F74A5" w:rsidRPr="00FB336E" w:rsidRDefault="004F74A5" w:rsidP="007C43EB">
      <w:pPr>
        <w:numPr>
          <w:ilvl w:val="0"/>
          <w:numId w:val="9"/>
        </w:numPr>
        <w:spacing w:after="80" w:line="228" w:lineRule="auto"/>
        <w:jc w:val="both"/>
        <w:rPr>
          <w:sz w:val="22"/>
          <w:szCs w:val="22"/>
        </w:rPr>
      </w:pPr>
      <w:r w:rsidRPr="00FB336E">
        <w:rPr>
          <w:sz w:val="22"/>
          <w:szCs w:val="22"/>
        </w:rPr>
        <w:t>Contributed in</w:t>
      </w:r>
      <w:r w:rsidRPr="00FB336E">
        <w:rPr>
          <w:b/>
          <w:bCs/>
          <w:sz w:val="22"/>
          <w:szCs w:val="22"/>
        </w:rPr>
        <w:t xml:space="preserve"> 91 </w:t>
      </w:r>
      <w:r w:rsidRPr="00FB336E">
        <w:rPr>
          <w:bCs/>
          <w:sz w:val="22"/>
          <w:szCs w:val="22"/>
        </w:rPr>
        <w:t xml:space="preserve">Training/Workshops at </w:t>
      </w:r>
      <w:r w:rsidRPr="00FB336E">
        <w:rPr>
          <w:sz w:val="22"/>
          <w:szCs w:val="22"/>
        </w:rPr>
        <w:t>National as well as</w:t>
      </w:r>
      <w:r w:rsidRPr="00FB336E">
        <w:rPr>
          <w:b/>
          <w:bCs/>
          <w:sz w:val="22"/>
          <w:szCs w:val="22"/>
        </w:rPr>
        <w:t xml:space="preserve"> </w:t>
      </w:r>
      <w:r w:rsidRPr="00FB336E">
        <w:rPr>
          <w:sz w:val="22"/>
          <w:szCs w:val="22"/>
        </w:rPr>
        <w:t>International</w:t>
      </w:r>
      <w:r w:rsidRPr="00FB336E">
        <w:rPr>
          <w:b/>
          <w:bCs/>
          <w:sz w:val="22"/>
          <w:szCs w:val="22"/>
        </w:rPr>
        <w:t xml:space="preserve"> </w:t>
      </w:r>
      <w:r w:rsidRPr="00FB336E">
        <w:rPr>
          <w:sz w:val="22"/>
          <w:szCs w:val="22"/>
        </w:rPr>
        <w:t>Conferences</w:t>
      </w:r>
      <w:r w:rsidRPr="00FB336E">
        <w:rPr>
          <w:b/>
          <w:bCs/>
          <w:sz w:val="22"/>
          <w:szCs w:val="22"/>
        </w:rPr>
        <w:t xml:space="preserve"> </w:t>
      </w:r>
    </w:p>
    <w:p w:rsidR="004F74A5" w:rsidRPr="00FB336E" w:rsidRDefault="004F74A5" w:rsidP="007C43EB">
      <w:pPr>
        <w:numPr>
          <w:ilvl w:val="0"/>
          <w:numId w:val="9"/>
        </w:numPr>
        <w:spacing w:after="80" w:line="228" w:lineRule="auto"/>
        <w:jc w:val="both"/>
        <w:rPr>
          <w:sz w:val="22"/>
          <w:szCs w:val="22"/>
        </w:rPr>
      </w:pPr>
      <w:r w:rsidRPr="00FB336E">
        <w:rPr>
          <w:b/>
          <w:bCs/>
          <w:sz w:val="22"/>
          <w:szCs w:val="22"/>
        </w:rPr>
        <w:t xml:space="preserve">Two Hundred and thirty nine (239) </w:t>
      </w:r>
      <w:r w:rsidRPr="00FB336E">
        <w:rPr>
          <w:sz w:val="22"/>
          <w:szCs w:val="22"/>
        </w:rPr>
        <w:t xml:space="preserve">Research Papers in list of Journals approved by HEC. Out of these 51 papers have  </w:t>
      </w:r>
      <w:r w:rsidRPr="00FB336E">
        <w:rPr>
          <w:b/>
          <w:sz w:val="22"/>
          <w:szCs w:val="22"/>
        </w:rPr>
        <w:t>Impact Factor (</w:t>
      </w:r>
      <w:r>
        <w:rPr>
          <w:b/>
          <w:sz w:val="22"/>
          <w:szCs w:val="22"/>
        </w:rPr>
        <w:t>42.780</w:t>
      </w:r>
      <w:r w:rsidRPr="00FB336E">
        <w:rPr>
          <w:b/>
          <w:sz w:val="22"/>
          <w:szCs w:val="22"/>
        </w:rPr>
        <w:t>)</w:t>
      </w:r>
    </w:p>
    <w:p w:rsidR="004F74A5" w:rsidRPr="006F38F9" w:rsidRDefault="004F74A5" w:rsidP="007C43EB">
      <w:pPr>
        <w:numPr>
          <w:ilvl w:val="0"/>
          <w:numId w:val="9"/>
        </w:numPr>
        <w:spacing w:after="80" w:line="228" w:lineRule="auto"/>
        <w:jc w:val="both"/>
        <w:rPr>
          <w:sz w:val="22"/>
          <w:szCs w:val="22"/>
        </w:rPr>
      </w:pPr>
      <w:r w:rsidRPr="006F38F9">
        <w:rPr>
          <w:b/>
          <w:bCs/>
          <w:sz w:val="22"/>
          <w:szCs w:val="22"/>
        </w:rPr>
        <w:t xml:space="preserve">Eighty </w:t>
      </w:r>
      <w:r>
        <w:rPr>
          <w:b/>
          <w:bCs/>
          <w:sz w:val="22"/>
          <w:szCs w:val="22"/>
        </w:rPr>
        <w:t>Nine</w:t>
      </w:r>
      <w:r w:rsidRPr="006F38F9">
        <w:rPr>
          <w:b/>
          <w:bCs/>
          <w:sz w:val="22"/>
          <w:szCs w:val="22"/>
        </w:rPr>
        <w:t xml:space="preserve"> (8</w:t>
      </w:r>
      <w:r>
        <w:rPr>
          <w:b/>
          <w:bCs/>
          <w:sz w:val="22"/>
          <w:szCs w:val="22"/>
        </w:rPr>
        <w:t>9</w:t>
      </w:r>
      <w:r w:rsidRPr="006F38F9">
        <w:rPr>
          <w:b/>
          <w:bCs/>
          <w:sz w:val="22"/>
          <w:szCs w:val="22"/>
        </w:rPr>
        <w:t xml:space="preserve">) </w:t>
      </w:r>
      <w:r w:rsidRPr="006F38F9">
        <w:rPr>
          <w:sz w:val="22"/>
          <w:szCs w:val="22"/>
        </w:rPr>
        <w:t>Popular Articles published in print media.</w:t>
      </w:r>
      <w:r>
        <w:rPr>
          <w:sz w:val="22"/>
          <w:szCs w:val="22"/>
        </w:rPr>
        <w:t xml:space="preserve"> </w:t>
      </w:r>
    </w:p>
    <w:p w:rsidR="004F74A5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80" w:line="228" w:lineRule="auto"/>
        <w:jc w:val="both"/>
        <w:rPr>
          <w:sz w:val="22"/>
          <w:szCs w:val="22"/>
        </w:rPr>
      </w:pPr>
      <w:r w:rsidRPr="00677DF1">
        <w:rPr>
          <w:b/>
          <w:sz w:val="22"/>
          <w:szCs w:val="22"/>
        </w:rPr>
        <w:t>CEO</w:t>
      </w:r>
      <w:r w:rsidRPr="00677DF1">
        <w:rPr>
          <w:sz w:val="22"/>
          <w:szCs w:val="22"/>
        </w:rPr>
        <w:t xml:space="preserve"> has offered to develop food supplement for </w:t>
      </w:r>
      <w:r w:rsidRPr="00677DF1">
        <w:rPr>
          <w:b/>
          <w:sz w:val="22"/>
          <w:szCs w:val="22"/>
        </w:rPr>
        <w:t>“NASA”</w:t>
      </w:r>
      <w:r w:rsidRPr="00677DF1">
        <w:rPr>
          <w:sz w:val="22"/>
          <w:szCs w:val="22"/>
        </w:rPr>
        <w:t xml:space="preserve"> Scientists U.S.A.</w:t>
      </w:r>
    </w:p>
    <w:p w:rsidR="004F74A5" w:rsidRPr="00C01437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40" w:line="228" w:lineRule="auto"/>
        <w:ind w:right="-367"/>
        <w:jc w:val="both"/>
        <w:rPr>
          <w:b/>
          <w:szCs w:val="10"/>
          <w:u w:val="single"/>
        </w:rPr>
      </w:pPr>
      <w:r w:rsidRPr="00C01437">
        <w:rPr>
          <w:sz w:val="22"/>
        </w:rPr>
        <w:t xml:space="preserve">Have the honor to public a </w:t>
      </w:r>
      <w:r w:rsidRPr="004F74A5">
        <w:rPr>
          <w:b/>
          <w:sz w:val="22"/>
          <w:u w:val="single"/>
        </w:rPr>
        <w:t>“</w:t>
      </w:r>
      <w:r w:rsidRPr="004F74A5">
        <w:rPr>
          <w:b/>
          <w:u w:val="single"/>
        </w:rPr>
        <w:t>Miracle Plant of Pakistan”</w:t>
      </w:r>
      <w:r w:rsidRPr="004F74A5">
        <w:rPr>
          <w:sz w:val="22"/>
          <w:u w:val="single"/>
        </w:rPr>
        <w:t xml:space="preserve"> i.e. </w:t>
      </w:r>
      <w:r w:rsidRPr="004F74A5">
        <w:rPr>
          <w:b/>
          <w:i/>
          <w:sz w:val="22"/>
          <w:u w:val="single"/>
        </w:rPr>
        <w:t>Moringa oleifera</w:t>
      </w:r>
      <w:r w:rsidRPr="00C01437">
        <w:rPr>
          <w:sz w:val="22"/>
        </w:rPr>
        <w:t xml:space="preserve">. </w:t>
      </w:r>
    </w:p>
    <w:p w:rsidR="004F74A5" w:rsidRPr="00C01437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40" w:line="228" w:lineRule="auto"/>
        <w:ind w:right="-7"/>
        <w:jc w:val="both"/>
        <w:rPr>
          <w:b/>
          <w:szCs w:val="10"/>
          <w:u w:val="single"/>
        </w:rPr>
      </w:pPr>
      <w:r w:rsidRPr="004F74A5">
        <w:rPr>
          <w:b/>
          <w:bCs/>
          <w:u w:val="single"/>
        </w:rPr>
        <w:t>Seven (7) New Techniques/Patents</w:t>
      </w:r>
      <w:r w:rsidRPr="00C01437">
        <w:rPr>
          <w:b/>
          <w:bCs/>
        </w:rPr>
        <w:t xml:space="preserve"> </w:t>
      </w:r>
      <w:r w:rsidRPr="00C01437">
        <w:rPr>
          <w:sz w:val="22"/>
        </w:rPr>
        <w:t>developed to boost up Quality Crop Production which have been evaluated and approved by Govt. of Punjab agriculture department and HEC Islamabad.</w:t>
      </w:r>
    </w:p>
    <w:p w:rsidR="004F74A5" w:rsidRPr="00D60B7E" w:rsidRDefault="004F74A5" w:rsidP="007C43EB">
      <w:pPr>
        <w:pStyle w:val="ListParagraph"/>
        <w:numPr>
          <w:ilvl w:val="0"/>
          <w:numId w:val="9"/>
        </w:numPr>
        <w:tabs>
          <w:tab w:val="left" w:pos="990"/>
        </w:tabs>
        <w:spacing w:after="40" w:line="228" w:lineRule="auto"/>
        <w:ind w:right="-367"/>
        <w:jc w:val="both"/>
        <w:rPr>
          <w:szCs w:val="10"/>
          <w:u w:val="single"/>
        </w:rPr>
      </w:pPr>
      <w:r w:rsidRPr="00C01437">
        <w:rPr>
          <w:b/>
          <w:bCs/>
        </w:rPr>
        <w:t>Twenty (20) Funded Research Projec</w:t>
      </w:r>
      <w:r>
        <w:rPr>
          <w:b/>
          <w:bCs/>
        </w:rPr>
        <w:t>ts</w:t>
      </w:r>
      <w:r w:rsidRPr="00C01437">
        <w:rPr>
          <w:bCs/>
        </w:rPr>
        <w:t xml:space="preserve"> have been completed so far</w:t>
      </w:r>
      <w:r>
        <w:rPr>
          <w:bCs/>
        </w:rPr>
        <w:t>.</w:t>
      </w:r>
    </w:p>
    <w:p w:rsidR="00D87320" w:rsidRPr="002B6934" w:rsidRDefault="00D87320" w:rsidP="007C43EB">
      <w:pPr>
        <w:pStyle w:val="ListParagraph"/>
        <w:numPr>
          <w:ilvl w:val="0"/>
          <w:numId w:val="11"/>
        </w:numPr>
        <w:spacing w:after="40"/>
        <w:ind w:right="-468"/>
        <w:rPr>
          <w:b/>
          <w:bCs/>
          <w:sz w:val="26"/>
          <w:szCs w:val="20"/>
          <w:u w:val="single"/>
        </w:rPr>
      </w:pPr>
      <w:r w:rsidRPr="002B6934">
        <w:rPr>
          <w:b/>
          <w:bCs/>
          <w:sz w:val="26"/>
          <w:szCs w:val="20"/>
          <w:u w:val="single"/>
        </w:rPr>
        <w:t>MAJOR CONTRIBUTIONS MADE IN STRATEGIC PLANNING/ DEVELOPMENT FINANCIAL MANAGEMENT AND EXTENSION/DISAMINATION CONCERNS.</w:t>
      </w:r>
    </w:p>
    <w:tbl>
      <w:tblPr>
        <w:tblW w:w="5039" w:type="pct"/>
        <w:jc w:val="center"/>
        <w:tblLook w:val="0000" w:firstRow="0" w:lastRow="0" w:firstColumn="0" w:lastColumn="0" w:noHBand="0" w:noVBand="0"/>
      </w:tblPr>
      <w:tblGrid>
        <w:gridCol w:w="10794"/>
      </w:tblGrid>
      <w:tr w:rsidR="00D87320" w:rsidRPr="00203A3E" w:rsidTr="00376383">
        <w:trPr>
          <w:jc w:val="center"/>
        </w:trPr>
        <w:tc>
          <w:tcPr>
            <w:tcW w:w="5000" w:type="pct"/>
          </w:tcPr>
          <w:p w:rsidR="00D87320" w:rsidRPr="00BE288D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after="40"/>
              <w:ind w:left="760" w:hanging="400"/>
              <w:jc w:val="both"/>
              <w:rPr>
                <w:bCs/>
                <w:spacing w:val="-3"/>
                <w:szCs w:val="20"/>
              </w:rPr>
            </w:pPr>
            <w:r w:rsidRPr="00BE288D">
              <w:rPr>
                <w:bCs/>
                <w:spacing w:val="-3"/>
                <w:szCs w:val="20"/>
              </w:rPr>
              <w:t>Made Key Contributions to develop strategic plan of IPM Modules at the Globe being Executive Member of I.C.E (A chapter of FAO, UNO).</w:t>
            </w:r>
          </w:p>
          <w:p w:rsidR="00D87320" w:rsidRPr="00893E95" w:rsidRDefault="00D87320" w:rsidP="007C43EB">
            <w:pPr>
              <w:numPr>
                <w:ilvl w:val="0"/>
                <w:numId w:val="2"/>
              </w:numPr>
              <w:tabs>
                <w:tab w:val="left" w:pos="-432"/>
                <w:tab w:val="left" w:pos="0"/>
                <w:tab w:val="num" w:pos="7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after="40"/>
              <w:ind w:left="760" w:hanging="400"/>
              <w:jc w:val="both"/>
              <w:rPr>
                <w:b/>
                <w:bCs/>
                <w:szCs w:val="20"/>
              </w:rPr>
            </w:pPr>
            <w:r w:rsidRPr="00893E95">
              <w:rPr>
                <w:b/>
                <w:bCs/>
                <w:szCs w:val="20"/>
              </w:rPr>
              <w:t>Have vast experience in Financial Management being:- Principal Officer</w:t>
            </w:r>
            <w:r w:rsidR="00C52528">
              <w:rPr>
                <w:b/>
                <w:bCs/>
                <w:szCs w:val="20"/>
              </w:rPr>
              <w:t xml:space="preserve"> of various offices, </w:t>
            </w:r>
            <w:r w:rsidRPr="00893E95">
              <w:rPr>
                <w:b/>
                <w:bCs/>
                <w:szCs w:val="20"/>
              </w:rPr>
              <w:t xml:space="preserve">having full financial powers of drawing and </w:t>
            </w:r>
            <w:r w:rsidRPr="00916760">
              <w:rPr>
                <w:b/>
                <w:bCs/>
                <w:szCs w:val="20"/>
              </w:rPr>
              <w:t>disbursement</w:t>
            </w:r>
            <w:r w:rsidRPr="00893E95">
              <w:rPr>
                <w:b/>
                <w:bCs/>
                <w:szCs w:val="20"/>
              </w:rPr>
              <w:t>.</w:t>
            </w:r>
          </w:p>
          <w:p w:rsidR="00D87320" w:rsidRPr="00BB3106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after="40"/>
              <w:ind w:left="760" w:hanging="400"/>
              <w:jc w:val="both"/>
              <w:rPr>
                <w:bCs/>
                <w:spacing w:val="-3"/>
                <w:szCs w:val="20"/>
              </w:rPr>
            </w:pPr>
            <w:r w:rsidRPr="00BB3106">
              <w:rPr>
                <w:bCs/>
                <w:szCs w:val="20"/>
              </w:rPr>
              <w:t>Led Uni</w:t>
            </w:r>
            <w:r>
              <w:rPr>
                <w:bCs/>
                <w:szCs w:val="20"/>
              </w:rPr>
              <w:t>.</w:t>
            </w:r>
            <w:r w:rsidRPr="00BB3106">
              <w:rPr>
                <w:bCs/>
                <w:szCs w:val="20"/>
              </w:rPr>
              <w:t xml:space="preserve"> in P.A.C. (Public Accounts Committee, Govt. of Punjab) and D.A.C.</w:t>
            </w:r>
            <w:r>
              <w:rPr>
                <w:bCs/>
                <w:szCs w:val="20"/>
              </w:rPr>
              <w:t xml:space="preserve"> in a series of </w:t>
            </w:r>
            <w:r w:rsidRPr="00BB3106">
              <w:rPr>
                <w:bCs/>
                <w:szCs w:val="20"/>
              </w:rPr>
              <w:t>Meetings relat</w:t>
            </w:r>
            <w:r>
              <w:rPr>
                <w:bCs/>
                <w:szCs w:val="20"/>
              </w:rPr>
              <w:t>ed</w:t>
            </w:r>
            <w:r w:rsidRPr="00BB3106">
              <w:rPr>
                <w:bCs/>
                <w:szCs w:val="20"/>
              </w:rPr>
              <w:t xml:space="preserve"> to financial concerns being member, Finance and Planning Committee.</w:t>
            </w:r>
          </w:p>
          <w:p w:rsidR="00D87320" w:rsidRPr="00A34EFC" w:rsidRDefault="00D87320" w:rsidP="007C43EB">
            <w:pPr>
              <w:numPr>
                <w:ilvl w:val="1"/>
                <w:numId w:val="1"/>
              </w:numPr>
              <w:tabs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after="40"/>
              <w:ind w:left="760" w:hanging="400"/>
              <w:jc w:val="both"/>
              <w:rPr>
                <w:b/>
                <w:bCs/>
                <w:spacing w:val="-3"/>
                <w:szCs w:val="20"/>
              </w:rPr>
            </w:pPr>
            <w:r w:rsidRPr="00A34EFC">
              <w:rPr>
                <w:b/>
                <w:bCs/>
                <w:szCs w:val="20"/>
              </w:rPr>
              <w:t>Made comprehensive inquiry/Report related to electricity as convener of the committee along with a Deputy Dir</w:t>
            </w:r>
            <w:r>
              <w:rPr>
                <w:b/>
                <w:bCs/>
                <w:szCs w:val="20"/>
              </w:rPr>
              <w:t>.</w:t>
            </w:r>
            <w:r w:rsidRPr="00A34EFC">
              <w:rPr>
                <w:b/>
                <w:bCs/>
                <w:szCs w:val="20"/>
              </w:rPr>
              <w:t xml:space="preserve"> Audit notified by Sec. Agri. Punjab which was as such approved by PAC and the Uni</w:t>
            </w:r>
            <w:r>
              <w:rPr>
                <w:b/>
                <w:bCs/>
                <w:szCs w:val="20"/>
              </w:rPr>
              <w:t>.</w:t>
            </w:r>
            <w:r w:rsidRPr="00A34EFC">
              <w:rPr>
                <w:b/>
                <w:bCs/>
                <w:szCs w:val="20"/>
              </w:rPr>
              <w:t xml:space="preserve"> got a huge mon</w:t>
            </w:r>
            <w:r>
              <w:rPr>
                <w:b/>
                <w:bCs/>
                <w:szCs w:val="20"/>
              </w:rPr>
              <w:t>itory benefit</w:t>
            </w:r>
            <w:r w:rsidRPr="00A34EFC">
              <w:rPr>
                <w:b/>
                <w:bCs/>
                <w:szCs w:val="20"/>
              </w:rPr>
              <w:t>.</w:t>
            </w:r>
          </w:p>
          <w:p w:rsidR="00D87320" w:rsidRDefault="00D87320" w:rsidP="007C43EB">
            <w:pPr>
              <w:numPr>
                <w:ilvl w:val="1"/>
                <w:numId w:val="3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after="40"/>
              <w:ind w:left="760" w:hanging="400"/>
              <w:jc w:val="both"/>
              <w:rPr>
                <w:bCs/>
                <w:spacing w:val="-3"/>
                <w:szCs w:val="20"/>
              </w:rPr>
            </w:pPr>
            <w:r w:rsidRPr="00BB3106">
              <w:rPr>
                <w:bCs/>
                <w:szCs w:val="20"/>
              </w:rPr>
              <w:t>Have assisted to develop/draft 2020 a vision document of the University.</w:t>
            </w:r>
          </w:p>
          <w:p w:rsidR="00C52528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ind w:left="760" w:hanging="400"/>
              <w:jc w:val="both"/>
              <w:rPr>
                <w:b/>
                <w:bCs/>
                <w:szCs w:val="20"/>
              </w:rPr>
            </w:pPr>
            <w:r w:rsidRPr="004C442D">
              <w:rPr>
                <w:b/>
                <w:bCs/>
                <w:szCs w:val="20"/>
              </w:rPr>
              <w:t>Have comprehensively revised B.Sc. (Hons.) Agri., M.Sc. (Hons.) Agri. And Ph.D. Curriculum, being Chairman Inter University Curriculum Committee</w:t>
            </w:r>
            <w:r w:rsidR="00C52528">
              <w:rPr>
                <w:b/>
                <w:bCs/>
                <w:szCs w:val="20"/>
              </w:rPr>
              <w:t>.</w:t>
            </w:r>
          </w:p>
          <w:p w:rsidR="00D87320" w:rsidRPr="003F5C33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ind w:left="760" w:hanging="400"/>
              <w:jc w:val="both"/>
              <w:rPr>
                <w:b/>
                <w:bCs/>
                <w:szCs w:val="20"/>
              </w:rPr>
            </w:pPr>
            <w:r w:rsidRPr="003F5C33">
              <w:rPr>
                <w:b/>
                <w:spacing w:val="-3"/>
                <w:sz w:val="22"/>
                <w:szCs w:val="22"/>
              </w:rPr>
              <w:t>Chief Coordinator to plan, develop and supervise all sub campuses of U.A.F i.e. Toba Tek Singh, Jhang, D.G. Khan, Sargod</w:t>
            </w:r>
            <w:r>
              <w:rPr>
                <w:b/>
                <w:spacing w:val="-3"/>
                <w:sz w:val="22"/>
                <w:szCs w:val="22"/>
              </w:rPr>
              <w:t>ha, Liyyah, Bahawalnagar,</w:t>
            </w:r>
            <w:r w:rsidRPr="003F5C33">
              <w:rPr>
                <w:b/>
                <w:spacing w:val="-3"/>
                <w:sz w:val="22"/>
                <w:szCs w:val="22"/>
              </w:rPr>
              <w:t xml:space="preserve"> etc.</w:t>
            </w:r>
          </w:p>
          <w:p w:rsidR="00D87320" w:rsidRPr="008A6C2E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right="-69" w:hanging="400"/>
              <w:jc w:val="both"/>
              <w:rPr>
                <w:spacing w:val="-3"/>
                <w:szCs w:val="20"/>
              </w:rPr>
            </w:pPr>
            <w:r w:rsidRPr="008A6C2E">
              <w:rPr>
                <w:szCs w:val="20"/>
              </w:rPr>
              <w:t>Responded to all queries</w:t>
            </w:r>
            <w:r>
              <w:rPr>
                <w:szCs w:val="20"/>
              </w:rPr>
              <w:t>/</w:t>
            </w:r>
            <w:r w:rsidRPr="008A6C2E">
              <w:rPr>
                <w:szCs w:val="20"/>
              </w:rPr>
              <w:t>questions related to Agriculture</w:t>
            </w:r>
            <w:r>
              <w:rPr>
                <w:szCs w:val="20"/>
              </w:rPr>
              <w:t>,</w:t>
            </w:r>
            <w:r w:rsidRPr="008A6C2E">
              <w:rPr>
                <w:szCs w:val="20"/>
              </w:rPr>
              <w:t xml:space="preserve"> referred to UAF by</w:t>
            </w:r>
            <w:r>
              <w:rPr>
                <w:szCs w:val="20"/>
              </w:rPr>
              <w:t xml:space="preserve"> the farm</w:t>
            </w:r>
            <w:r w:rsidR="00C52528">
              <w:rPr>
                <w:szCs w:val="20"/>
              </w:rPr>
              <w:t>ers</w:t>
            </w:r>
            <w:r w:rsidRPr="008A6C2E">
              <w:rPr>
                <w:szCs w:val="20"/>
              </w:rPr>
              <w:t xml:space="preserve">. </w:t>
            </w:r>
          </w:p>
          <w:p w:rsidR="00D87320" w:rsidRPr="003F5C33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hanging="400"/>
              <w:jc w:val="both"/>
              <w:rPr>
                <w:b/>
                <w:spacing w:val="-3"/>
                <w:szCs w:val="20"/>
              </w:rPr>
            </w:pPr>
            <w:r>
              <w:rPr>
                <w:b/>
                <w:spacing w:val="-3"/>
                <w:szCs w:val="20"/>
              </w:rPr>
              <w:t>Contributed</w:t>
            </w:r>
            <w:r w:rsidRPr="003F5C33">
              <w:rPr>
                <w:b/>
                <w:spacing w:val="-3"/>
                <w:szCs w:val="20"/>
              </w:rPr>
              <w:t xml:space="preserve"> in a committee of Resource Persons constituted by APO (Japan) for the dissemination of innovative ideas related to IPM in Asia at Indonesia during 2008.</w:t>
            </w:r>
          </w:p>
          <w:p w:rsidR="00D87320" w:rsidRPr="003F5C33" w:rsidRDefault="00D87320" w:rsidP="007C43EB">
            <w:pPr>
              <w:numPr>
                <w:ilvl w:val="1"/>
                <w:numId w:val="4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ind w:left="760" w:hanging="400"/>
              <w:jc w:val="both"/>
              <w:rPr>
                <w:b/>
                <w:bCs/>
                <w:spacing w:val="-3"/>
                <w:szCs w:val="20"/>
              </w:rPr>
            </w:pPr>
            <w:r w:rsidRPr="003F5C33">
              <w:rPr>
                <w:b/>
                <w:bCs/>
                <w:szCs w:val="20"/>
              </w:rPr>
              <w:t>Chief organizer of Golden Jubilee celebrations, 2011 and All Kissan Conventions to pass on Agricultural innovations to the fa</w:t>
            </w:r>
            <w:r>
              <w:rPr>
                <w:b/>
                <w:bCs/>
                <w:szCs w:val="20"/>
              </w:rPr>
              <w:t>rming community since long</w:t>
            </w:r>
            <w:r w:rsidRPr="003F5C33">
              <w:rPr>
                <w:b/>
                <w:bCs/>
                <w:szCs w:val="20"/>
              </w:rPr>
              <w:t>.</w:t>
            </w:r>
          </w:p>
          <w:p w:rsidR="00D87320" w:rsidRPr="008A6C2E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hanging="400"/>
              <w:jc w:val="both"/>
              <w:rPr>
                <w:spacing w:val="-3"/>
                <w:szCs w:val="20"/>
              </w:rPr>
            </w:pPr>
            <w:r w:rsidRPr="008A6C2E">
              <w:rPr>
                <w:szCs w:val="20"/>
              </w:rPr>
              <w:t>Negotiated a series of M.O.Us between various National/ International Institutions, a vital step towards Internationalization of UAF.</w:t>
            </w:r>
          </w:p>
          <w:p w:rsidR="00D87320" w:rsidRPr="008A6C2E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hanging="400"/>
              <w:jc w:val="both"/>
              <w:rPr>
                <w:spacing w:val="-3"/>
                <w:szCs w:val="20"/>
              </w:rPr>
            </w:pPr>
            <w:r w:rsidRPr="008A6C2E">
              <w:rPr>
                <w:szCs w:val="20"/>
              </w:rPr>
              <w:t xml:space="preserve">Organizing Rabi/Kharif Kissan </w:t>
            </w:r>
            <w:r>
              <w:rPr>
                <w:szCs w:val="20"/>
              </w:rPr>
              <w:t>Conventions and exhibitions</w:t>
            </w:r>
            <w:r w:rsidRPr="008A6C2E">
              <w:rPr>
                <w:szCs w:val="20"/>
              </w:rPr>
              <w:t xml:space="preserve"> since lon</w:t>
            </w:r>
            <w:r>
              <w:rPr>
                <w:szCs w:val="20"/>
              </w:rPr>
              <w:t>g at the campus and at outreach to disseminate new innovations in farming community at large.</w:t>
            </w:r>
          </w:p>
          <w:p w:rsidR="00D87320" w:rsidRPr="008A6C2E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right="-69" w:hanging="400"/>
              <w:jc w:val="both"/>
              <w:rPr>
                <w:spacing w:val="-3"/>
                <w:szCs w:val="20"/>
              </w:rPr>
            </w:pPr>
            <w:r>
              <w:rPr>
                <w:szCs w:val="20"/>
              </w:rPr>
              <w:t>Chairman Pub.</w:t>
            </w:r>
            <w:r w:rsidRPr="008A6C2E">
              <w:rPr>
                <w:szCs w:val="20"/>
              </w:rPr>
              <w:t xml:space="preserve"> Committee, Zarii Digest and other </w:t>
            </w:r>
            <w:r>
              <w:rPr>
                <w:szCs w:val="20"/>
              </w:rPr>
              <w:t>related pub. to Agri. Extension.</w:t>
            </w:r>
          </w:p>
          <w:p w:rsidR="00D87320" w:rsidRPr="003F5C33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hanging="400"/>
              <w:jc w:val="both"/>
              <w:rPr>
                <w:b/>
                <w:bCs/>
                <w:spacing w:val="-3"/>
                <w:szCs w:val="20"/>
              </w:rPr>
            </w:pPr>
            <w:r w:rsidRPr="003F5C33">
              <w:rPr>
                <w:b/>
                <w:spacing w:val="-3"/>
                <w:szCs w:val="20"/>
              </w:rPr>
              <w:t xml:space="preserve">Contributed for the </w:t>
            </w:r>
            <w:r w:rsidRPr="000925FC">
              <w:rPr>
                <w:b/>
                <w:spacing w:val="-3"/>
                <w:szCs w:val="20"/>
                <w:u w:val="single"/>
              </w:rPr>
              <w:t>rehabilitation of flood affected areas</w:t>
            </w:r>
            <w:r w:rsidRPr="003F5C33">
              <w:rPr>
                <w:b/>
                <w:spacing w:val="-3"/>
                <w:szCs w:val="20"/>
              </w:rPr>
              <w:t xml:space="preserve"> at Mega level being convener.</w:t>
            </w:r>
          </w:p>
          <w:p w:rsidR="00D87320" w:rsidRPr="008A6C2E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spacing w:before="40"/>
              <w:ind w:left="760" w:hanging="400"/>
              <w:jc w:val="both"/>
              <w:rPr>
                <w:bCs/>
                <w:spacing w:val="-3"/>
                <w:szCs w:val="20"/>
              </w:rPr>
            </w:pPr>
            <w:r w:rsidRPr="008A6C2E">
              <w:rPr>
                <w:spacing w:val="-3"/>
                <w:sz w:val="22"/>
                <w:szCs w:val="22"/>
              </w:rPr>
              <w:t>Have delivered numerous articles, talks in print &amp; electronic media on various aspects of Agri.</w:t>
            </w:r>
          </w:p>
          <w:p w:rsidR="00D87320" w:rsidRPr="003F5C33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ind w:left="760" w:hanging="400"/>
              <w:jc w:val="both"/>
              <w:rPr>
                <w:b/>
                <w:bCs/>
                <w:spacing w:val="-3"/>
                <w:szCs w:val="20"/>
              </w:rPr>
            </w:pPr>
            <w:r w:rsidRPr="003F5C33">
              <w:rPr>
                <w:b/>
                <w:spacing w:val="-3"/>
                <w:sz w:val="22"/>
                <w:szCs w:val="22"/>
              </w:rPr>
              <w:t>Major Contribution as World Bank IPM Expert to draft a comprehensive document on Grain Storage Management strategy for KPK through NESPAK during 1994 and 1995</w:t>
            </w:r>
          </w:p>
          <w:p w:rsidR="00D87320" w:rsidRPr="00167B76" w:rsidRDefault="00D87320" w:rsidP="007C43EB">
            <w:pPr>
              <w:numPr>
                <w:ilvl w:val="1"/>
                <w:numId w:val="1"/>
              </w:numPr>
              <w:tabs>
                <w:tab w:val="clear" w:pos="1080"/>
                <w:tab w:val="left" w:pos="-432"/>
                <w:tab w:val="left" w:pos="0"/>
                <w:tab w:val="num" w:pos="7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344"/>
                <w:tab w:val="left" w:pos="7920"/>
                <w:tab w:val="left" w:pos="8640"/>
                <w:tab w:val="left" w:pos="9360"/>
              </w:tabs>
              <w:suppressAutoHyphens/>
              <w:ind w:left="760" w:hanging="400"/>
              <w:jc w:val="both"/>
              <w:rPr>
                <w:b/>
                <w:bCs/>
                <w:szCs w:val="20"/>
              </w:rPr>
            </w:pPr>
            <w:r w:rsidRPr="003F5C33">
              <w:rPr>
                <w:b/>
                <w:spacing w:val="-3"/>
                <w:sz w:val="22"/>
                <w:szCs w:val="22"/>
              </w:rPr>
              <w:t>Chairman Committee for the establishment of F.M. Radio at the University Campus.</w:t>
            </w:r>
          </w:p>
        </w:tc>
      </w:tr>
    </w:tbl>
    <w:p w:rsidR="009F3F57" w:rsidRDefault="009F3F57" w:rsidP="005E6C0C">
      <w:pPr>
        <w:spacing w:after="40"/>
        <w:jc w:val="both"/>
        <w:rPr>
          <w:b/>
          <w:bCs/>
          <w:u w:val="single"/>
        </w:rPr>
      </w:pPr>
    </w:p>
    <w:p w:rsidR="00167B76" w:rsidRDefault="00167B76" w:rsidP="005E6C0C">
      <w:pPr>
        <w:spacing w:after="40"/>
        <w:jc w:val="both"/>
        <w:rPr>
          <w:b/>
          <w:bCs/>
          <w:u w:val="single"/>
        </w:rPr>
      </w:pPr>
    </w:p>
    <w:p w:rsidR="00167B76" w:rsidRDefault="00167B76" w:rsidP="005E6C0C">
      <w:pPr>
        <w:spacing w:after="40"/>
        <w:jc w:val="both"/>
        <w:rPr>
          <w:b/>
          <w:bCs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03E39B" wp14:editId="513F659C">
                <wp:simplePos x="0" y="0"/>
                <wp:positionH relativeFrom="column">
                  <wp:posOffset>308874</wp:posOffset>
                </wp:positionH>
                <wp:positionV relativeFrom="paragraph">
                  <wp:posOffset>132080</wp:posOffset>
                </wp:positionV>
                <wp:extent cx="2559050" cy="571500"/>
                <wp:effectExtent l="0" t="0" r="12700" b="1905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3AA" w:rsidRPr="00B60907" w:rsidRDefault="00CC73AA" w:rsidP="00B02460">
                            <w:pPr>
                              <w:jc w:val="both"/>
                              <w:rPr>
                                <w:sz w:val="16"/>
                                <w:szCs w:val="18"/>
                                <w:lang w:val="pt-BR"/>
                              </w:rPr>
                            </w:pP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>Phone:       +92-41-92</w:t>
                            </w:r>
                            <w:r w:rsidR="00601C81">
                              <w:rPr>
                                <w:sz w:val="16"/>
                                <w:szCs w:val="18"/>
                                <w:lang w:val="pt-BR"/>
                              </w:rPr>
                              <w:t>30097</w:t>
                            </w: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ab/>
                              <w:t>Mob: 0333-8371619</w:t>
                            </w:r>
                          </w:p>
                          <w:p w:rsidR="00CC73AA" w:rsidRPr="00B60907" w:rsidRDefault="00CC73AA" w:rsidP="00B02460">
                            <w:pPr>
                              <w:tabs>
                                <w:tab w:val="left" w:pos="-432"/>
                                <w:tab w:val="left" w:pos="0"/>
                                <w:tab w:val="left" w:pos="72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344"/>
                                <w:tab w:val="left" w:pos="7920"/>
                                <w:tab w:val="left" w:pos="8640"/>
                                <w:tab w:val="left" w:pos="9360"/>
                              </w:tabs>
                              <w:suppressAutoHyphens/>
                              <w:spacing w:after="40"/>
                              <w:rPr>
                                <w:sz w:val="20"/>
                                <w:szCs w:val="22"/>
                              </w:rPr>
                            </w:pP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>Fax No.:     +92-41-</w:t>
                            </w:r>
                            <w:r w:rsidR="00601C81"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>92</w:t>
                            </w:r>
                            <w:r w:rsidR="00601C81">
                              <w:rPr>
                                <w:sz w:val="16"/>
                                <w:szCs w:val="18"/>
                                <w:lang w:val="pt-BR"/>
                              </w:rPr>
                              <w:t>30098</w:t>
                            </w: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ab/>
                            </w: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ab/>
                            </w: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ab/>
                            </w: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ab/>
                            </w:r>
                          </w:p>
                          <w:p w:rsidR="00CC73AA" w:rsidRPr="00B60907" w:rsidRDefault="00CC73AA" w:rsidP="00B02460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r w:rsidRPr="00B60907">
                              <w:rPr>
                                <w:sz w:val="16"/>
                                <w:szCs w:val="18"/>
                                <w:lang w:val="pt-BR"/>
                              </w:rPr>
                              <w:t xml:space="preserve">E-mail:       </w:t>
                            </w:r>
                            <w:hyperlink r:id="rId9" w:history="1">
                              <w:r w:rsidRPr="00B60907">
                                <w:rPr>
                                  <w:rStyle w:val="Hyperlink"/>
                                  <w:sz w:val="16"/>
                                  <w:szCs w:val="18"/>
                                  <w:lang w:val="pt-BR"/>
                                </w:rPr>
                                <w:t>drashfaqti@yahoo.com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3E39B" id="Text Box 8" o:spid="_x0000_s1028" type="#_x0000_t202" style="position:absolute;left:0;text-align:left;margin-left:24.3pt;margin-top:10.4pt;width:201.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" strokecolor="white [3212]">
                <v:textbox>
                  <w:txbxContent>
                    <w:p w:rsidR="00CC73AA" w:rsidRPr="00B60907" w:rsidRDefault="00CC73AA" w:rsidP="00B02460">
                      <w:pPr>
                        <w:jc w:val="both"/>
                        <w:rPr>
                          <w:sz w:val="16"/>
                          <w:szCs w:val="18"/>
                          <w:lang w:val="pt-BR"/>
                        </w:rPr>
                      </w:pP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>Phone:       +92-41-92</w:t>
                      </w:r>
                      <w:r w:rsidR="00601C81">
                        <w:rPr>
                          <w:sz w:val="16"/>
                          <w:szCs w:val="18"/>
                          <w:lang w:val="pt-BR"/>
                        </w:rPr>
                        <w:t>30097</w:t>
                      </w: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ab/>
                        <w:t>Mob: 0333-8371619</w:t>
                      </w:r>
                    </w:p>
                    <w:p w:rsidR="00CC73AA" w:rsidRPr="00B60907" w:rsidRDefault="00CC73AA" w:rsidP="00B02460">
                      <w:pPr>
                        <w:tabs>
                          <w:tab w:val="left" w:pos="-432"/>
                          <w:tab w:val="left" w:pos="0"/>
                          <w:tab w:val="left" w:pos="72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344"/>
                          <w:tab w:val="left" w:pos="7920"/>
                          <w:tab w:val="left" w:pos="8640"/>
                          <w:tab w:val="left" w:pos="9360"/>
                        </w:tabs>
                        <w:suppressAutoHyphens/>
                        <w:spacing w:after="40"/>
                        <w:rPr>
                          <w:sz w:val="20"/>
                          <w:szCs w:val="22"/>
                        </w:rPr>
                      </w:pP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>Fax No.:     +92-41-</w:t>
                      </w:r>
                      <w:r w:rsidR="00601C81" w:rsidRPr="00B60907">
                        <w:rPr>
                          <w:sz w:val="16"/>
                          <w:szCs w:val="18"/>
                          <w:lang w:val="pt-BR"/>
                        </w:rPr>
                        <w:t>92</w:t>
                      </w:r>
                      <w:r w:rsidR="00601C81">
                        <w:rPr>
                          <w:sz w:val="16"/>
                          <w:szCs w:val="18"/>
                          <w:lang w:val="pt-BR"/>
                        </w:rPr>
                        <w:t>30098</w:t>
                      </w: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ab/>
                      </w: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ab/>
                      </w: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ab/>
                      </w: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ab/>
                      </w:r>
                    </w:p>
                    <w:p w:rsidR="00CC73AA" w:rsidRPr="00B60907" w:rsidRDefault="00CC73AA" w:rsidP="00B02460">
                      <w:pPr>
                        <w:jc w:val="both"/>
                        <w:rPr>
                          <w:sz w:val="22"/>
                        </w:rPr>
                      </w:pPr>
                      <w:r w:rsidRPr="00B60907">
                        <w:rPr>
                          <w:sz w:val="16"/>
                          <w:szCs w:val="18"/>
                          <w:lang w:val="pt-BR"/>
                        </w:rPr>
                        <w:t xml:space="preserve">E-mail:       </w:t>
                      </w:r>
                      <w:hyperlink r:id="rId10" w:history="1">
                        <w:r w:rsidRPr="00B60907">
                          <w:rPr>
                            <w:rStyle w:val="Hyperlink"/>
                            <w:sz w:val="16"/>
                            <w:szCs w:val="18"/>
                            <w:lang w:val="pt-BR"/>
                          </w:rPr>
                          <w:t>drashfaqti@yahoo.com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31DF13F" wp14:editId="5EBCE2D0">
                <wp:simplePos x="0" y="0"/>
                <wp:positionH relativeFrom="column">
                  <wp:posOffset>2979156</wp:posOffset>
                </wp:positionH>
                <wp:positionV relativeFrom="paragraph">
                  <wp:posOffset>57150</wp:posOffset>
                </wp:positionV>
                <wp:extent cx="3878580" cy="542925"/>
                <wp:effectExtent l="0" t="0" r="26670" b="285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858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3AA" w:rsidRPr="006952CF" w:rsidRDefault="00DA75E2" w:rsidP="00DC1893">
                            <w:pPr>
                              <w:rPr>
                                <w:b/>
                                <w:sz w:val="12"/>
                              </w:rPr>
                            </w:pPr>
                            <w:r w:rsidRPr="006952CF">
                              <w:rPr>
                                <w:b/>
                                <w:sz w:val="22"/>
                              </w:rPr>
                              <w:t xml:space="preserve">MERITORIOUS </w:t>
                            </w:r>
                            <w:r w:rsidR="00CC73AA" w:rsidRPr="006952CF">
                              <w:rPr>
                                <w:b/>
                                <w:sz w:val="22"/>
                              </w:rPr>
                              <w:t xml:space="preserve">PROF. DR. MUHAMMAD ASHFAQ </w:t>
                            </w:r>
                            <w:r w:rsidR="00CC73AA" w:rsidRPr="006952CF">
                              <w:rPr>
                                <w:sz w:val="12"/>
                              </w:rPr>
                              <w:t>(</w:t>
                            </w:r>
                            <w:r w:rsidR="00CC73AA" w:rsidRPr="006952CF">
                              <w:rPr>
                                <w:i/>
                                <w:sz w:val="12"/>
                              </w:rPr>
                              <w:t>S.I., T.I</w:t>
                            </w:r>
                            <w:r w:rsidR="00CC73AA" w:rsidRPr="006952CF">
                              <w:rPr>
                                <w:sz w:val="12"/>
                              </w:rPr>
                              <w:t>.)</w:t>
                            </w:r>
                          </w:p>
                          <w:p w:rsidR="00CC73AA" w:rsidRPr="00B60907" w:rsidRDefault="00CC73AA" w:rsidP="00DC1893">
                            <w:pPr>
                              <w:rPr>
                                <w:sz w:val="20"/>
                              </w:rPr>
                            </w:pPr>
                            <w:r w:rsidRPr="00B60907">
                              <w:rPr>
                                <w:sz w:val="20"/>
                              </w:rPr>
                              <w:t xml:space="preserve">Professor/ </w:t>
                            </w:r>
                            <w:r>
                              <w:rPr>
                                <w:sz w:val="20"/>
                              </w:rPr>
                              <w:t>Registrar,</w:t>
                            </w:r>
                          </w:p>
                          <w:p w:rsidR="00CC73AA" w:rsidRDefault="00CC73AA" w:rsidP="00DC189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National Textile University</w:t>
                            </w:r>
                            <w:r w:rsidRPr="00B60907">
                              <w:rPr>
                                <w:sz w:val="20"/>
                              </w:rPr>
                              <w:t>, Faisalabad, Pakistan.</w:t>
                            </w:r>
                          </w:p>
                          <w:p w:rsidR="00CC73AA" w:rsidRPr="00717621" w:rsidRDefault="00CC73AA" w:rsidP="00DC18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DF13F" id="Text Box 4" o:spid="_x0000_s1029" type="#_x0000_t202" style="position:absolute;left:0;text-align:left;margin-left:234.6pt;margin-top:4.5pt;width:305.4pt;height:42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" strokecolor="white [3212]">
                <v:textbox>
                  <w:txbxContent>
                    <w:p w:rsidR="00CC73AA" w:rsidRPr="006952CF" w:rsidRDefault="00DA75E2" w:rsidP="00DC1893">
                      <w:pPr>
                        <w:rPr>
                          <w:b/>
                          <w:sz w:val="12"/>
                        </w:rPr>
                      </w:pPr>
                      <w:r w:rsidRPr="006952CF">
                        <w:rPr>
                          <w:b/>
                          <w:sz w:val="22"/>
                        </w:rPr>
                        <w:t xml:space="preserve">MERITORIOUS </w:t>
                      </w:r>
                      <w:r w:rsidR="00CC73AA" w:rsidRPr="006952CF">
                        <w:rPr>
                          <w:b/>
                          <w:sz w:val="22"/>
                        </w:rPr>
                        <w:t xml:space="preserve">PROF. DR. MUHAMMAD ASHFAQ </w:t>
                      </w:r>
                      <w:r w:rsidR="00CC73AA" w:rsidRPr="006952CF">
                        <w:rPr>
                          <w:sz w:val="12"/>
                        </w:rPr>
                        <w:t>(</w:t>
                      </w:r>
                      <w:r w:rsidR="00CC73AA" w:rsidRPr="006952CF">
                        <w:rPr>
                          <w:i/>
                          <w:sz w:val="12"/>
                        </w:rPr>
                        <w:t>S.I., T.I</w:t>
                      </w:r>
                      <w:r w:rsidR="00CC73AA" w:rsidRPr="006952CF">
                        <w:rPr>
                          <w:sz w:val="12"/>
                        </w:rPr>
                        <w:t>.)</w:t>
                      </w:r>
                    </w:p>
                    <w:p w:rsidR="00CC73AA" w:rsidRPr="00B60907" w:rsidRDefault="00CC73AA" w:rsidP="00DC1893">
                      <w:pPr>
                        <w:rPr>
                          <w:sz w:val="20"/>
                        </w:rPr>
                      </w:pPr>
                      <w:r w:rsidRPr="00B60907">
                        <w:rPr>
                          <w:sz w:val="20"/>
                        </w:rPr>
                        <w:t xml:space="preserve">Professor/ </w:t>
                      </w:r>
                      <w:r>
                        <w:rPr>
                          <w:sz w:val="20"/>
                        </w:rPr>
                        <w:t>Registrar,</w:t>
                      </w:r>
                    </w:p>
                    <w:p w:rsidR="00CC73AA" w:rsidRDefault="00CC73AA" w:rsidP="00DC189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National Textile University</w:t>
                      </w:r>
                      <w:r w:rsidRPr="00B60907">
                        <w:rPr>
                          <w:sz w:val="20"/>
                        </w:rPr>
                        <w:t>, Faisalabad, Pakistan.</w:t>
                      </w:r>
                    </w:p>
                    <w:p w:rsidR="00CC73AA" w:rsidRPr="00717621" w:rsidRDefault="00CC73AA" w:rsidP="00DC1893"/>
                  </w:txbxContent>
                </v:textbox>
              </v:shape>
            </w:pict>
          </mc:Fallback>
        </mc:AlternateContent>
      </w:r>
    </w:p>
    <w:p w:rsidR="00A231C3" w:rsidRPr="00167B76" w:rsidRDefault="00A231C3" w:rsidP="00167B76">
      <w:pPr>
        <w:spacing w:after="40"/>
        <w:rPr>
          <w:b/>
          <w:bCs/>
          <w:u w:val="single"/>
        </w:rPr>
      </w:pPr>
    </w:p>
    <w:sectPr w:rsidR="00A231C3" w:rsidRPr="00167B76" w:rsidSect="00167B76">
      <w:footerReference w:type="default" r:id="rId11"/>
      <w:pgSz w:w="11909" w:h="16834" w:code="9"/>
      <w:pgMar w:top="630" w:right="569" w:bottom="720" w:left="630" w:header="720" w:footer="36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78D" w:rsidRDefault="0060778D">
      <w:r>
        <w:separator/>
      </w:r>
    </w:p>
  </w:endnote>
  <w:endnote w:type="continuationSeparator" w:id="0">
    <w:p w:rsidR="0060778D" w:rsidRDefault="006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41826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67B76" w:rsidRDefault="00167B7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A17B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A17B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67B76" w:rsidRDefault="00167B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78D" w:rsidRDefault="0060778D">
      <w:r>
        <w:separator/>
      </w:r>
    </w:p>
  </w:footnote>
  <w:footnote w:type="continuationSeparator" w:id="0">
    <w:p w:rsidR="0060778D" w:rsidRDefault="006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name w:val="WW8Num11"/>
    <w:lvl w:ilvl="0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F56250"/>
    <w:multiLevelType w:val="hybridMultilevel"/>
    <w:tmpl w:val="19DC74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89697F"/>
    <w:multiLevelType w:val="hybridMultilevel"/>
    <w:tmpl w:val="C00049CE"/>
    <w:lvl w:ilvl="0" w:tplc="AF0CFA66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FA08AF06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09C4572"/>
    <w:multiLevelType w:val="hybridMultilevel"/>
    <w:tmpl w:val="4AA89834"/>
    <w:lvl w:ilvl="0" w:tplc="AF0CFA66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91E0AC7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DBF3C10"/>
    <w:multiLevelType w:val="hybridMultilevel"/>
    <w:tmpl w:val="5C189ED6"/>
    <w:lvl w:ilvl="0" w:tplc="AF0CFA66">
      <w:start w:val="2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EA20C46"/>
    <w:multiLevelType w:val="hybridMultilevel"/>
    <w:tmpl w:val="38A6C1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603BA"/>
    <w:multiLevelType w:val="hybridMultilevel"/>
    <w:tmpl w:val="E3FE2C68"/>
    <w:lvl w:ilvl="0" w:tplc="E8FCB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54559"/>
    <w:multiLevelType w:val="hybridMultilevel"/>
    <w:tmpl w:val="52C247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8529B"/>
    <w:multiLevelType w:val="hybridMultilevel"/>
    <w:tmpl w:val="B5D2D4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14603"/>
    <w:multiLevelType w:val="hybridMultilevel"/>
    <w:tmpl w:val="6FBAAA3A"/>
    <w:lvl w:ilvl="0" w:tplc="10A8398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24712DB"/>
    <w:multiLevelType w:val="hybridMultilevel"/>
    <w:tmpl w:val="0B6A63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D36AB"/>
    <w:multiLevelType w:val="hybridMultilevel"/>
    <w:tmpl w:val="ECB6BB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4"/>
  </w:num>
  <w:num w:numId="5">
    <w:abstractNumId w:val="3"/>
  </w:num>
  <w:num w:numId="6">
    <w:abstractNumId w:val="12"/>
  </w:num>
  <w:num w:numId="7">
    <w:abstractNumId w:val="10"/>
  </w:num>
  <w:num w:numId="8">
    <w:abstractNumId w:val="7"/>
  </w:num>
  <w:num w:numId="9">
    <w:abstractNumId w:val="13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40"/>
    <w:rsid w:val="0000209E"/>
    <w:rsid w:val="000021AC"/>
    <w:rsid w:val="000051BE"/>
    <w:rsid w:val="000057E6"/>
    <w:rsid w:val="00005E9F"/>
    <w:rsid w:val="00007084"/>
    <w:rsid w:val="00010273"/>
    <w:rsid w:val="0001252F"/>
    <w:rsid w:val="0001330F"/>
    <w:rsid w:val="00013801"/>
    <w:rsid w:val="00013F61"/>
    <w:rsid w:val="00014460"/>
    <w:rsid w:val="0001752A"/>
    <w:rsid w:val="0002216B"/>
    <w:rsid w:val="00022E50"/>
    <w:rsid w:val="00026EBC"/>
    <w:rsid w:val="00031015"/>
    <w:rsid w:val="00031E06"/>
    <w:rsid w:val="00032B49"/>
    <w:rsid w:val="00033E6C"/>
    <w:rsid w:val="0003513F"/>
    <w:rsid w:val="00042659"/>
    <w:rsid w:val="000449F2"/>
    <w:rsid w:val="00044AE8"/>
    <w:rsid w:val="00046806"/>
    <w:rsid w:val="00046C5F"/>
    <w:rsid w:val="00046FB3"/>
    <w:rsid w:val="00046FC1"/>
    <w:rsid w:val="000509C2"/>
    <w:rsid w:val="00053940"/>
    <w:rsid w:val="00054709"/>
    <w:rsid w:val="000553AF"/>
    <w:rsid w:val="00055D11"/>
    <w:rsid w:val="00056036"/>
    <w:rsid w:val="000569B6"/>
    <w:rsid w:val="000602CC"/>
    <w:rsid w:val="000619CE"/>
    <w:rsid w:val="0006278F"/>
    <w:rsid w:val="000629DA"/>
    <w:rsid w:val="0006386B"/>
    <w:rsid w:val="0006456A"/>
    <w:rsid w:val="00064B5B"/>
    <w:rsid w:val="0006643C"/>
    <w:rsid w:val="0007104F"/>
    <w:rsid w:val="000715AD"/>
    <w:rsid w:val="00071A54"/>
    <w:rsid w:val="00072235"/>
    <w:rsid w:val="000722A3"/>
    <w:rsid w:val="000722B7"/>
    <w:rsid w:val="0007442D"/>
    <w:rsid w:val="00077407"/>
    <w:rsid w:val="00077B32"/>
    <w:rsid w:val="00083A18"/>
    <w:rsid w:val="00084073"/>
    <w:rsid w:val="00087016"/>
    <w:rsid w:val="00090E5A"/>
    <w:rsid w:val="000926B9"/>
    <w:rsid w:val="00092825"/>
    <w:rsid w:val="0009344D"/>
    <w:rsid w:val="000954E9"/>
    <w:rsid w:val="0009575D"/>
    <w:rsid w:val="00096669"/>
    <w:rsid w:val="0009746F"/>
    <w:rsid w:val="0009787B"/>
    <w:rsid w:val="000A004A"/>
    <w:rsid w:val="000A061D"/>
    <w:rsid w:val="000A0BAA"/>
    <w:rsid w:val="000A1730"/>
    <w:rsid w:val="000A17A7"/>
    <w:rsid w:val="000A3198"/>
    <w:rsid w:val="000A359C"/>
    <w:rsid w:val="000A361E"/>
    <w:rsid w:val="000A4364"/>
    <w:rsid w:val="000A46B9"/>
    <w:rsid w:val="000A5299"/>
    <w:rsid w:val="000A5946"/>
    <w:rsid w:val="000A6CF3"/>
    <w:rsid w:val="000A77F9"/>
    <w:rsid w:val="000A7FAA"/>
    <w:rsid w:val="000B5050"/>
    <w:rsid w:val="000B5835"/>
    <w:rsid w:val="000C18F6"/>
    <w:rsid w:val="000C2422"/>
    <w:rsid w:val="000C69C8"/>
    <w:rsid w:val="000C6EC7"/>
    <w:rsid w:val="000C6FA6"/>
    <w:rsid w:val="000C73DD"/>
    <w:rsid w:val="000C7F60"/>
    <w:rsid w:val="000D0363"/>
    <w:rsid w:val="000D132E"/>
    <w:rsid w:val="000D1AE2"/>
    <w:rsid w:val="000D206F"/>
    <w:rsid w:val="000D21B6"/>
    <w:rsid w:val="000D22A0"/>
    <w:rsid w:val="000D2768"/>
    <w:rsid w:val="000D36A0"/>
    <w:rsid w:val="000D5586"/>
    <w:rsid w:val="000E0AFE"/>
    <w:rsid w:val="000E0CCE"/>
    <w:rsid w:val="000E1175"/>
    <w:rsid w:val="000E365E"/>
    <w:rsid w:val="000E4269"/>
    <w:rsid w:val="000E64C3"/>
    <w:rsid w:val="000E777B"/>
    <w:rsid w:val="000F0118"/>
    <w:rsid w:val="000F0916"/>
    <w:rsid w:val="000F233E"/>
    <w:rsid w:val="000F2B33"/>
    <w:rsid w:val="000F377D"/>
    <w:rsid w:val="000F5FE7"/>
    <w:rsid w:val="000F6A02"/>
    <w:rsid w:val="000F73D0"/>
    <w:rsid w:val="00100E4D"/>
    <w:rsid w:val="00101E88"/>
    <w:rsid w:val="00105E26"/>
    <w:rsid w:val="00106461"/>
    <w:rsid w:val="00106603"/>
    <w:rsid w:val="00107686"/>
    <w:rsid w:val="00107E03"/>
    <w:rsid w:val="00110552"/>
    <w:rsid w:val="00111FA9"/>
    <w:rsid w:val="0011207F"/>
    <w:rsid w:val="001127A1"/>
    <w:rsid w:val="00112956"/>
    <w:rsid w:val="00113E28"/>
    <w:rsid w:val="00115F76"/>
    <w:rsid w:val="001179BF"/>
    <w:rsid w:val="00123C77"/>
    <w:rsid w:val="001256E1"/>
    <w:rsid w:val="00126EBA"/>
    <w:rsid w:val="00130104"/>
    <w:rsid w:val="001320D6"/>
    <w:rsid w:val="001322C4"/>
    <w:rsid w:val="001332E8"/>
    <w:rsid w:val="001335B6"/>
    <w:rsid w:val="00133F34"/>
    <w:rsid w:val="00135D64"/>
    <w:rsid w:val="00136AC9"/>
    <w:rsid w:val="00136DB2"/>
    <w:rsid w:val="00140B81"/>
    <w:rsid w:val="00140EE1"/>
    <w:rsid w:val="00141AAC"/>
    <w:rsid w:val="0014219E"/>
    <w:rsid w:val="001429FA"/>
    <w:rsid w:val="00143A52"/>
    <w:rsid w:val="00144BD5"/>
    <w:rsid w:val="00145A1E"/>
    <w:rsid w:val="00145C05"/>
    <w:rsid w:val="0014701C"/>
    <w:rsid w:val="00147E26"/>
    <w:rsid w:val="00150CE0"/>
    <w:rsid w:val="00151094"/>
    <w:rsid w:val="001512C0"/>
    <w:rsid w:val="00152842"/>
    <w:rsid w:val="001537E4"/>
    <w:rsid w:val="0015493D"/>
    <w:rsid w:val="00155382"/>
    <w:rsid w:val="001559F3"/>
    <w:rsid w:val="00161220"/>
    <w:rsid w:val="001613C1"/>
    <w:rsid w:val="00161950"/>
    <w:rsid w:val="00162EBD"/>
    <w:rsid w:val="00163B25"/>
    <w:rsid w:val="001654C4"/>
    <w:rsid w:val="00165BB2"/>
    <w:rsid w:val="00167B76"/>
    <w:rsid w:val="001701DB"/>
    <w:rsid w:val="00173A5A"/>
    <w:rsid w:val="00175CEA"/>
    <w:rsid w:val="00175F7F"/>
    <w:rsid w:val="00182B1F"/>
    <w:rsid w:val="00182E89"/>
    <w:rsid w:val="0018364F"/>
    <w:rsid w:val="00184FF5"/>
    <w:rsid w:val="00191362"/>
    <w:rsid w:val="001932C9"/>
    <w:rsid w:val="00195FD0"/>
    <w:rsid w:val="00196CEF"/>
    <w:rsid w:val="001A0288"/>
    <w:rsid w:val="001A09DF"/>
    <w:rsid w:val="001A10F4"/>
    <w:rsid w:val="001A14DC"/>
    <w:rsid w:val="001A24AF"/>
    <w:rsid w:val="001A5A7F"/>
    <w:rsid w:val="001A6C94"/>
    <w:rsid w:val="001A763A"/>
    <w:rsid w:val="001B2DE9"/>
    <w:rsid w:val="001B2E0B"/>
    <w:rsid w:val="001B2EFB"/>
    <w:rsid w:val="001B390E"/>
    <w:rsid w:val="001B3FFD"/>
    <w:rsid w:val="001B594B"/>
    <w:rsid w:val="001B5BB4"/>
    <w:rsid w:val="001B5E9B"/>
    <w:rsid w:val="001C05BD"/>
    <w:rsid w:val="001C30C9"/>
    <w:rsid w:val="001C333D"/>
    <w:rsid w:val="001C4240"/>
    <w:rsid w:val="001C43FD"/>
    <w:rsid w:val="001C6DB1"/>
    <w:rsid w:val="001C72E2"/>
    <w:rsid w:val="001D32A7"/>
    <w:rsid w:val="001D3D6D"/>
    <w:rsid w:val="001D3EAA"/>
    <w:rsid w:val="001D6EF2"/>
    <w:rsid w:val="001D7E7E"/>
    <w:rsid w:val="001E17CA"/>
    <w:rsid w:val="001E65C6"/>
    <w:rsid w:val="001E6681"/>
    <w:rsid w:val="001E7612"/>
    <w:rsid w:val="001F0554"/>
    <w:rsid w:val="001F2A55"/>
    <w:rsid w:val="001F5639"/>
    <w:rsid w:val="001F57FD"/>
    <w:rsid w:val="001F7F64"/>
    <w:rsid w:val="00202426"/>
    <w:rsid w:val="00204124"/>
    <w:rsid w:val="00204FF5"/>
    <w:rsid w:val="00205B8E"/>
    <w:rsid w:val="00206829"/>
    <w:rsid w:val="00207424"/>
    <w:rsid w:val="002109C2"/>
    <w:rsid w:val="0021538D"/>
    <w:rsid w:val="0021742F"/>
    <w:rsid w:val="002176FD"/>
    <w:rsid w:val="002206C5"/>
    <w:rsid w:val="00222518"/>
    <w:rsid w:val="00223E37"/>
    <w:rsid w:val="0022406E"/>
    <w:rsid w:val="002268FF"/>
    <w:rsid w:val="00231939"/>
    <w:rsid w:val="00231C00"/>
    <w:rsid w:val="0023259D"/>
    <w:rsid w:val="002351B4"/>
    <w:rsid w:val="0023540E"/>
    <w:rsid w:val="00236958"/>
    <w:rsid w:val="00236D8F"/>
    <w:rsid w:val="00237E07"/>
    <w:rsid w:val="00241719"/>
    <w:rsid w:val="0025148C"/>
    <w:rsid w:val="00251C0A"/>
    <w:rsid w:val="00251DE3"/>
    <w:rsid w:val="002521F9"/>
    <w:rsid w:val="002523F4"/>
    <w:rsid w:val="002527A3"/>
    <w:rsid w:val="00252F28"/>
    <w:rsid w:val="0025570C"/>
    <w:rsid w:val="00256698"/>
    <w:rsid w:val="00260F9E"/>
    <w:rsid w:val="00262B86"/>
    <w:rsid w:val="00264603"/>
    <w:rsid w:val="00265D3A"/>
    <w:rsid w:val="00267224"/>
    <w:rsid w:val="00271948"/>
    <w:rsid w:val="00272B0C"/>
    <w:rsid w:val="0027375E"/>
    <w:rsid w:val="00274749"/>
    <w:rsid w:val="00274C51"/>
    <w:rsid w:val="00276BD0"/>
    <w:rsid w:val="002771AB"/>
    <w:rsid w:val="00277E80"/>
    <w:rsid w:val="00280957"/>
    <w:rsid w:val="00281574"/>
    <w:rsid w:val="00281883"/>
    <w:rsid w:val="0028370B"/>
    <w:rsid w:val="002851D6"/>
    <w:rsid w:val="002858E5"/>
    <w:rsid w:val="002863BB"/>
    <w:rsid w:val="00286BCB"/>
    <w:rsid w:val="00287C7F"/>
    <w:rsid w:val="0029014D"/>
    <w:rsid w:val="002901AE"/>
    <w:rsid w:val="00291588"/>
    <w:rsid w:val="00291A8B"/>
    <w:rsid w:val="00292302"/>
    <w:rsid w:val="0029419B"/>
    <w:rsid w:val="00294D44"/>
    <w:rsid w:val="00295427"/>
    <w:rsid w:val="002964CA"/>
    <w:rsid w:val="00296812"/>
    <w:rsid w:val="00297E44"/>
    <w:rsid w:val="002A2A64"/>
    <w:rsid w:val="002A7C78"/>
    <w:rsid w:val="002B0C3C"/>
    <w:rsid w:val="002B2450"/>
    <w:rsid w:val="002B35BB"/>
    <w:rsid w:val="002B3ABE"/>
    <w:rsid w:val="002B4DC8"/>
    <w:rsid w:val="002B4F01"/>
    <w:rsid w:val="002B6934"/>
    <w:rsid w:val="002C15F5"/>
    <w:rsid w:val="002C28B2"/>
    <w:rsid w:val="002C6AAB"/>
    <w:rsid w:val="002D0C59"/>
    <w:rsid w:val="002D0E5E"/>
    <w:rsid w:val="002D1B6C"/>
    <w:rsid w:val="002D1EF2"/>
    <w:rsid w:val="002D2ABA"/>
    <w:rsid w:val="002D3584"/>
    <w:rsid w:val="002D52A8"/>
    <w:rsid w:val="002E3302"/>
    <w:rsid w:val="002E6CCA"/>
    <w:rsid w:val="002E7328"/>
    <w:rsid w:val="002F0505"/>
    <w:rsid w:val="002F53FE"/>
    <w:rsid w:val="002F5469"/>
    <w:rsid w:val="002F7001"/>
    <w:rsid w:val="003000BE"/>
    <w:rsid w:val="003023B0"/>
    <w:rsid w:val="003025C7"/>
    <w:rsid w:val="00302610"/>
    <w:rsid w:val="00303F16"/>
    <w:rsid w:val="00310731"/>
    <w:rsid w:val="0031080B"/>
    <w:rsid w:val="0031096C"/>
    <w:rsid w:val="003115A9"/>
    <w:rsid w:val="00313D65"/>
    <w:rsid w:val="00316A5F"/>
    <w:rsid w:val="00317396"/>
    <w:rsid w:val="00317399"/>
    <w:rsid w:val="00317B16"/>
    <w:rsid w:val="00321D1A"/>
    <w:rsid w:val="00321E5B"/>
    <w:rsid w:val="00324A2D"/>
    <w:rsid w:val="00330996"/>
    <w:rsid w:val="00330DB2"/>
    <w:rsid w:val="0033343D"/>
    <w:rsid w:val="003335B9"/>
    <w:rsid w:val="00334B75"/>
    <w:rsid w:val="00337217"/>
    <w:rsid w:val="00340626"/>
    <w:rsid w:val="0034253D"/>
    <w:rsid w:val="00342543"/>
    <w:rsid w:val="00343E25"/>
    <w:rsid w:val="00346026"/>
    <w:rsid w:val="003512D1"/>
    <w:rsid w:val="00354954"/>
    <w:rsid w:val="00355BE3"/>
    <w:rsid w:val="00356468"/>
    <w:rsid w:val="00356618"/>
    <w:rsid w:val="00356F76"/>
    <w:rsid w:val="00360C2A"/>
    <w:rsid w:val="00360F15"/>
    <w:rsid w:val="0036417F"/>
    <w:rsid w:val="003643AE"/>
    <w:rsid w:val="00365D5E"/>
    <w:rsid w:val="00370950"/>
    <w:rsid w:val="003716D8"/>
    <w:rsid w:val="003731FE"/>
    <w:rsid w:val="00373579"/>
    <w:rsid w:val="0037414F"/>
    <w:rsid w:val="00377FF5"/>
    <w:rsid w:val="00384504"/>
    <w:rsid w:val="00385402"/>
    <w:rsid w:val="00390ACF"/>
    <w:rsid w:val="00391951"/>
    <w:rsid w:val="00393EF3"/>
    <w:rsid w:val="0039690A"/>
    <w:rsid w:val="00396AA7"/>
    <w:rsid w:val="003A0AFF"/>
    <w:rsid w:val="003A13A0"/>
    <w:rsid w:val="003A3297"/>
    <w:rsid w:val="003A498C"/>
    <w:rsid w:val="003A7476"/>
    <w:rsid w:val="003B0BF0"/>
    <w:rsid w:val="003B0E45"/>
    <w:rsid w:val="003B2DF9"/>
    <w:rsid w:val="003B44DB"/>
    <w:rsid w:val="003B45F0"/>
    <w:rsid w:val="003B4E30"/>
    <w:rsid w:val="003B56E4"/>
    <w:rsid w:val="003B5766"/>
    <w:rsid w:val="003B5FA7"/>
    <w:rsid w:val="003C0EAF"/>
    <w:rsid w:val="003C1F57"/>
    <w:rsid w:val="003C2C62"/>
    <w:rsid w:val="003C47E7"/>
    <w:rsid w:val="003C7704"/>
    <w:rsid w:val="003C792C"/>
    <w:rsid w:val="003D1EE9"/>
    <w:rsid w:val="003D5689"/>
    <w:rsid w:val="003D56F5"/>
    <w:rsid w:val="003D718E"/>
    <w:rsid w:val="003E2FCE"/>
    <w:rsid w:val="003E3FF4"/>
    <w:rsid w:val="003E7248"/>
    <w:rsid w:val="003F4243"/>
    <w:rsid w:val="003F4CA2"/>
    <w:rsid w:val="003F6463"/>
    <w:rsid w:val="003F651C"/>
    <w:rsid w:val="0040023D"/>
    <w:rsid w:val="00400709"/>
    <w:rsid w:val="00400E56"/>
    <w:rsid w:val="00402D54"/>
    <w:rsid w:val="00407C41"/>
    <w:rsid w:val="00411D80"/>
    <w:rsid w:val="00413973"/>
    <w:rsid w:val="00413F42"/>
    <w:rsid w:val="004173D4"/>
    <w:rsid w:val="00417D94"/>
    <w:rsid w:val="00422158"/>
    <w:rsid w:val="0042253A"/>
    <w:rsid w:val="004237F4"/>
    <w:rsid w:val="00424515"/>
    <w:rsid w:val="004251E9"/>
    <w:rsid w:val="00425DC4"/>
    <w:rsid w:val="00425E3F"/>
    <w:rsid w:val="004263EF"/>
    <w:rsid w:val="004270A6"/>
    <w:rsid w:val="0042795F"/>
    <w:rsid w:val="00430855"/>
    <w:rsid w:val="00430AAC"/>
    <w:rsid w:val="004310BA"/>
    <w:rsid w:val="00431216"/>
    <w:rsid w:val="00432BDC"/>
    <w:rsid w:val="00433B6F"/>
    <w:rsid w:val="00436729"/>
    <w:rsid w:val="00436CF0"/>
    <w:rsid w:val="004402C0"/>
    <w:rsid w:val="00440669"/>
    <w:rsid w:val="00441BA9"/>
    <w:rsid w:val="00442590"/>
    <w:rsid w:val="00445252"/>
    <w:rsid w:val="0044618C"/>
    <w:rsid w:val="00446D52"/>
    <w:rsid w:val="00447550"/>
    <w:rsid w:val="00451F4A"/>
    <w:rsid w:val="0045246C"/>
    <w:rsid w:val="0045341B"/>
    <w:rsid w:val="004550A7"/>
    <w:rsid w:val="004571EF"/>
    <w:rsid w:val="004603C7"/>
    <w:rsid w:val="00463BE9"/>
    <w:rsid w:val="004660D5"/>
    <w:rsid w:val="0046643E"/>
    <w:rsid w:val="004664EA"/>
    <w:rsid w:val="00466B1B"/>
    <w:rsid w:val="004700FA"/>
    <w:rsid w:val="004717B2"/>
    <w:rsid w:val="004727FE"/>
    <w:rsid w:val="0047465E"/>
    <w:rsid w:val="00475117"/>
    <w:rsid w:val="00476981"/>
    <w:rsid w:val="00476F02"/>
    <w:rsid w:val="004815BF"/>
    <w:rsid w:val="004830FE"/>
    <w:rsid w:val="00484CA9"/>
    <w:rsid w:val="00485393"/>
    <w:rsid w:val="004866C6"/>
    <w:rsid w:val="00487122"/>
    <w:rsid w:val="0049128B"/>
    <w:rsid w:val="00492EF7"/>
    <w:rsid w:val="00492F48"/>
    <w:rsid w:val="004931C7"/>
    <w:rsid w:val="004933FB"/>
    <w:rsid w:val="00494186"/>
    <w:rsid w:val="00494AEE"/>
    <w:rsid w:val="00494C34"/>
    <w:rsid w:val="00496B66"/>
    <w:rsid w:val="00496E75"/>
    <w:rsid w:val="00496FF1"/>
    <w:rsid w:val="004A3566"/>
    <w:rsid w:val="004A3AEE"/>
    <w:rsid w:val="004A3F4E"/>
    <w:rsid w:val="004A4E64"/>
    <w:rsid w:val="004A50E4"/>
    <w:rsid w:val="004A6405"/>
    <w:rsid w:val="004A66B6"/>
    <w:rsid w:val="004B1D5D"/>
    <w:rsid w:val="004B1DEE"/>
    <w:rsid w:val="004C1069"/>
    <w:rsid w:val="004C180A"/>
    <w:rsid w:val="004C27CC"/>
    <w:rsid w:val="004C451B"/>
    <w:rsid w:val="004C62E2"/>
    <w:rsid w:val="004C682D"/>
    <w:rsid w:val="004C6998"/>
    <w:rsid w:val="004C728F"/>
    <w:rsid w:val="004C7473"/>
    <w:rsid w:val="004D007B"/>
    <w:rsid w:val="004D1B3D"/>
    <w:rsid w:val="004D4B94"/>
    <w:rsid w:val="004D4FED"/>
    <w:rsid w:val="004D596B"/>
    <w:rsid w:val="004D7E7A"/>
    <w:rsid w:val="004E0874"/>
    <w:rsid w:val="004E0AA3"/>
    <w:rsid w:val="004E4374"/>
    <w:rsid w:val="004E50B0"/>
    <w:rsid w:val="004F0AFA"/>
    <w:rsid w:val="004F1C98"/>
    <w:rsid w:val="004F36CD"/>
    <w:rsid w:val="004F3853"/>
    <w:rsid w:val="004F3D07"/>
    <w:rsid w:val="004F4740"/>
    <w:rsid w:val="004F5514"/>
    <w:rsid w:val="004F74A5"/>
    <w:rsid w:val="004F74FE"/>
    <w:rsid w:val="004F783F"/>
    <w:rsid w:val="00501122"/>
    <w:rsid w:val="00501F04"/>
    <w:rsid w:val="00503662"/>
    <w:rsid w:val="00504586"/>
    <w:rsid w:val="005054A4"/>
    <w:rsid w:val="00505CFE"/>
    <w:rsid w:val="005119A9"/>
    <w:rsid w:val="00511BA7"/>
    <w:rsid w:val="00513CE7"/>
    <w:rsid w:val="00516331"/>
    <w:rsid w:val="005210FB"/>
    <w:rsid w:val="00522608"/>
    <w:rsid w:val="00522810"/>
    <w:rsid w:val="00523E87"/>
    <w:rsid w:val="005263BA"/>
    <w:rsid w:val="005279AB"/>
    <w:rsid w:val="00531665"/>
    <w:rsid w:val="00532254"/>
    <w:rsid w:val="00532591"/>
    <w:rsid w:val="0053284A"/>
    <w:rsid w:val="00532E5E"/>
    <w:rsid w:val="0053338A"/>
    <w:rsid w:val="00533575"/>
    <w:rsid w:val="00536370"/>
    <w:rsid w:val="005365E5"/>
    <w:rsid w:val="00536DA6"/>
    <w:rsid w:val="00537D74"/>
    <w:rsid w:val="005412B5"/>
    <w:rsid w:val="00541B08"/>
    <w:rsid w:val="00541BB4"/>
    <w:rsid w:val="00543871"/>
    <w:rsid w:val="00545BDF"/>
    <w:rsid w:val="00547C62"/>
    <w:rsid w:val="0055058F"/>
    <w:rsid w:val="005511ED"/>
    <w:rsid w:val="0055279F"/>
    <w:rsid w:val="005541F6"/>
    <w:rsid w:val="005542B8"/>
    <w:rsid w:val="0055479E"/>
    <w:rsid w:val="00554B0C"/>
    <w:rsid w:val="00554E60"/>
    <w:rsid w:val="005563C5"/>
    <w:rsid w:val="00557D70"/>
    <w:rsid w:val="00561C1D"/>
    <w:rsid w:val="00562878"/>
    <w:rsid w:val="00563409"/>
    <w:rsid w:val="0056351E"/>
    <w:rsid w:val="0056732B"/>
    <w:rsid w:val="00567B9A"/>
    <w:rsid w:val="00570A1B"/>
    <w:rsid w:val="00571981"/>
    <w:rsid w:val="0057292B"/>
    <w:rsid w:val="00572C59"/>
    <w:rsid w:val="00573A8C"/>
    <w:rsid w:val="0057519B"/>
    <w:rsid w:val="005774E1"/>
    <w:rsid w:val="00581CCA"/>
    <w:rsid w:val="005828EF"/>
    <w:rsid w:val="00582E64"/>
    <w:rsid w:val="0058359F"/>
    <w:rsid w:val="00583719"/>
    <w:rsid w:val="005841EC"/>
    <w:rsid w:val="00591781"/>
    <w:rsid w:val="0059269D"/>
    <w:rsid w:val="00593092"/>
    <w:rsid w:val="005954EB"/>
    <w:rsid w:val="005977FD"/>
    <w:rsid w:val="00597BFF"/>
    <w:rsid w:val="005A2B62"/>
    <w:rsid w:val="005A3C43"/>
    <w:rsid w:val="005A6B8D"/>
    <w:rsid w:val="005A7EF2"/>
    <w:rsid w:val="005B0070"/>
    <w:rsid w:val="005B0456"/>
    <w:rsid w:val="005B27B1"/>
    <w:rsid w:val="005B59F7"/>
    <w:rsid w:val="005B64DC"/>
    <w:rsid w:val="005C134C"/>
    <w:rsid w:val="005C1BC2"/>
    <w:rsid w:val="005C20B0"/>
    <w:rsid w:val="005C3841"/>
    <w:rsid w:val="005C4683"/>
    <w:rsid w:val="005C4C39"/>
    <w:rsid w:val="005C5A3D"/>
    <w:rsid w:val="005C6D8F"/>
    <w:rsid w:val="005C7701"/>
    <w:rsid w:val="005D0D09"/>
    <w:rsid w:val="005D11E7"/>
    <w:rsid w:val="005D1456"/>
    <w:rsid w:val="005D2A50"/>
    <w:rsid w:val="005D3726"/>
    <w:rsid w:val="005D4A41"/>
    <w:rsid w:val="005D581C"/>
    <w:rsid w:val="005E15B9"/>
    <w:rsid w:val="005E2BE3"/>
    <w:rsid w:val="005E2CAB"/>
    <w:rsid w:val="005E2D87"/>
    <w:rsid w:val="005E44B7"/>
    <w:rsid w:val="005E4C28"/>
    <w:rsid w:val="005E517B"/>
    <w:rsid w:val="005E667F"/>
    <w:rsid w:val="005E686E"/>
    <w:rsid w:val="005E693D"/>
    <w:rsid w:val="005E6C0C"/>
    <w:rsid w:val="005E6CA8"/>
    <w:rsid w:val="005F02B7"/>
    <w:rsid w:val="005F12FB"/>
    <w:rsid w:val="005F3576"/>
    <w:rsid w:val="005F3E71"/>
    <w:rsid w:val="005F53E9"/>
    <w:rsid w:val="00600C4A"/>
    <w:rsid w:val="00601C81"/>
    <w:rsid w:val="00601E2C"/>
    <w:rsid w:val="00603C18"/>
    <w:rsid w:val="00604099"/>
    <w:rsid w:val="006040B8"/>
    <w:rsid w:val="0060778D"/>
    <w:rsid w:val="00607B47"/>
    <w:rsid w:val="00607DB2"/>
    <w:rsid w:val="00607E1D"/>
    <w:rsid w:val="00611558"/>
    <w:rsid w:val="00611C91"/>
    <w:rsid w:val="006147E2"/>
    <w:rsid w:val="006173A2"/>
    <w:rsid w:val="00617AB6"/>
    <w:rsid w:val="00617ED4"/>
    <w:rsid w:val="006201A6"/>
    <w:rsid w:val="0062035D"/>
    <w:rsid w:val="0062432C"/>
    <w:rsid w:val="006309B5"/>
    <w:rsid w:val="0063121D"/>
    <w:rsid w:val="00631430"/>
    <w:rsid w:val="00632F04"/>
    <w:rsid w:val="00633586"/>
    <w:rsid w:val="006336B5"/>
    <w:rsid w:val="00633B01"/>
    <w:rsid w:val="006379AB"/>
    <w:rsid w:val="006410D4"/>
    <w:rsid w:val="00641A49"/>
    <w:rsid w:val="00643096"/>
    <w:rsid w:val="0064314A"/>
    <w:rsid w:val="006479F3"/>
    <w:rsid w:val="00650513"/>
    <w:rsid w:val="00650534"/>
    <w:rsid w:val="0065139B"/>
    <w:rsid w:val="006541ED"/>
    <w:rsid w:val="0065639F"/>
    <w:rsid w:val="00661748"/>
    <w:rsid w:val="006617A2"/>
    <w:rsid w:val="00662712"/>
    <w:rsid w:val="006631D9"/>
    <w:rsid w:val="00663392"/>
    <w:rsid w:val="00664BC3"/>
    <w:rsid w:val="00664FDB"/>
    <w:rsid w:val="0066552B"/>
    <w:rsid w:val="0066582D"/>
    <w:rsid w:val="00665880"/>
    <w:rsid w:val="006673A0"/>
    <w:rsid w:val="00667730"/>
    <w:rsid w:val="00672928"/>
    <w:rsid w:val="006756A9"/>
    <w:rsid w:val="0067630D"/>
    <w:rsid w:val="006765D2"/>
    <w:rsid w:val="00677DF1"/>
    <w:rsid w:val="0068039D"/>
    <w:rsid w:val="00680B7D"/>
    <w:rsid w:val="0068307C"/>
    <w:rsid w:val="006838A3"/>
    <w:rsid w:val="00685DBF"/>
    <w:rsid w:val="0068682D"/>
    <w:rsid w:val="00691FF3"/>
    <w:rsid w:val="00692B33"/>
    <w:rsid w:val="00693772"/>
    <w:rsid w:val="00693C06"/>
    <w:rsid w:val="006952CF"/>
    <w:rsid w:val="00695721"/>
    <w:rsid w:val="00696755"/>
    <w:rsid w:val="006A0222"/>
    <w:rsid w:val="006A0A75"/>
    <w:rsid w:val="006A50B6"/>
    <w:rsid w:val="006A616D"/>
    <w:rsid w:val="006A7CC1"/>
    <w:rsid w:val="006B0685"/>
    <w:rsid w:val="006B1498"/>
    <w:rsid w:val="006B3D60"/>
    <w:rsid w:val="006B723E"/>
    <w:rsid w:val="006C0C84"/>
    <w:rsid w:val="006C1227"/>
    <w:rsid w:val="006C1B0A"/>
    <w:rsid w:val="006C328E"/>
    <w:rsid w:val="006C6026"/>
    <w:rsid w:val="006C685D"/>
    <w:rsid w:val="006C7BD8"/>
    <w:rsid w:val="006D15F0"/>
    <w:rsid w:val="006D3870"/>
    <w:rsid w:val="006D3F82"/>
    <w:rsid w:val="006D563D"/>
    <w:rsid w:val="006D65FF"/>
    <w:rsid w:val="006D7FCC"/>
    <w:rsid w:val="006E00A0"/>
    <w:rsid w:val="006E0768"/>
    <w:rsid w:val="006E0775"/>
    <w:rsid w:val="006E0CDE"/>
    <w:rsid w:val="006E215D"/>
    <w:rsid w:val="006E2CB7"/>
    <w:rsid w:val="006E31E2"/>
    <w:rsid w:val="006E35DB"/>
    <w:rsid w:val="006E3874"/>
    <w:rsid w:val="006E5721"/>
    <w:rsid w:val="006F126F"/>
    <w:rsid w:val="006F1B16"/>
    <w:rsid w:val="006F21CF"/>
    <w:rsid w:val="006F38F9"/>
    <w:rsid w:val="006F3929"/>
    <w:rsid w:val="006F5F6E"/>
    <w:rsid w:val="006F64C1"/>
    <w:rsid w:val="006F76D6"/>
    <w:rsid w:val="00700025"/>
    <w:rsid w:val="00700DF3"/>
    <w:rsid w:val="00701E7F"/>
    <w:rsid w:val="00703FCD"/>
    <w:rsid w:val="00707DD4"/>
    <w:rsid w:val="00710011"/>
    <w:rsid w:val="00713596"/>
    <w:rsid w:val="00721418"/>
    <w:rsid w:val="0072565B"/>
    <w:rsid w:val="00731439"/>
    <w:rsid w:val="0073156E"/>
    <w:rsid w:val="0073170C"/>
    <w:rsid w:val="007412B2"/>
    <w:rsid w:val="00742B70"/>
    <w:rsid w:val="00744E2D"/>
    <w:rsid w:val="007467BB"/>
    <w:rsid w:val="00746901"/>
    <w:rsid w:val="00746DFE"/>
    <w:rsid w:val="0074793C"/>
    <w:rsid w:val="00747965"/>
    <w:rsid w:val="00750466"/>
    <w:rsid w:val="00750591"/>
    <w:rsid w:val="0075386C"/>
    <w:rsid w:val="007550E9"/>
    <w:rsid w:val="007564EF"/>
    <w:rsid w:val="0075671B"/>
    <w:rsid w:val="00756824"/>
    <w:rsid w:val="007568B3"/>
    <w:rsid w:val="00756C49"/>
    <w:rsid w:val="0075780F"/>
    <w:rsid w:val="00757C2D"/>
    <w:rsid w:val="007606E2"/>
    <w:rsid w:val="00760835"/>
    <w:rsid w:val="00761930"/>
    <w:rsid w:val="0076200D"/>
    <w:rsid w:val="0076202D"/>
    <w:rsid w:val="0076255A"/>
    <w:rsid w:val="00762D7E"/>
    <w:rsid w:val="007639DE"/>
    <w:rsid w:val="0076421D"/>
    <w:rsid w:val="007664E3"/>
    <w:rsid w:val="00767A32"/>
    <w:rsid w:val="00767F33"/>
    <w:rsid w:val="00770ECB"/>
    <w:rsid w:val="0077107D"/>
    <w:rsid w:val="00771C70"/>
    <w:rsid w:val="00772505"/>
    <w:rsid w:val="00772D0D"/>
    <w:rsid w:val="007734AB"/>
    <w:rsid w:val="007738AB"/>
    <w:rsid w:val="007739DD"/>
    <w:rsid w:val="0077563B"/>
    <w:rsid w:val="0077603F"/>
    <w:rsid w:val="0077682E"/>
    <w:rsid w:val="0078020E"/>
    <w:rsid w:val="00781202"/>
    <w:rsid w:val="00781ED9"/>
    <w:rsid w:val="00782851"/>
    <w:rsid w:val="00783A5E"/>
    <w:rsid w:val="0078427B"/>
    <w:rsid w:val="00787727"/>
    <w:rsid w:val="00791236"/>
    <w:rsid w:val="007916BD"/>
    <w:rsid w:val="007918E1"/>
    <w:rsid w:val="00791BD4"/>
    <w:rsid w:val="00791CC2"/>
    <w:rsid w:val="00793E62"/>
    <w:rsid w:val="00794B58"/>
    <w:rsid w:val="0079545C"/>
    <w:rsid w:val="00796950"/>
    <w:rsid w:val="00797F3A"/>
    <w:rsid w:val="007A0492"/>
    <w:rsid w:val="007A1CF5"/>
    <w:rsid w:val="007A2A0F"/>
    <w:rsid w:val="007A37D9"/>
    <w:rsid w:val="007A3DC8"/>
    <w:rsid w:val="007A4E6B"/>
    <w:rsid w:val="007A619C"/>
    <w:rsid w:val="007A66E8"/>
    <w:rsid w:val="007A76DE"/>
    <w:rsid w:val="007B1539"/>
    <w:rsid w:val="007B601F"/>
    <w:rsid w:val="007C1698"/>
    <w:rsid w:val="007C2B30"/>
    <w:rsid w:val="007C39EC"/>
    <w:rsid w:val="007C4085"/>
    <w:rsid w:val="007C43EB"/>
    <w:rsid w:val="007C47FC"/>
    <w:rsid w:val="007C6210"/>
    <w:rsid w:val="007C6CDA"/>
    <w:rsid w:val="007C6F58"/>
    <w:rsid w:val="007C716B"/>
    <w:rsid w:val="007C756A"/>
    <w:rsid w:val="007D0456"/>
    <w:rsid w:val="007D24AA"/>
    <w:rsid w:val="007D6889"/>
    <w:rsid w:val="007E16A6"/>
    <w:rsid w:val="007E1EF4"/>
    <w:rsid w:val="007E2E0C"/>
    <w:rsid w:val="007E307D"/>
    <w:rsid w:val="007E37E4"/>
    <w:rsid w:val="007E3CB4"/>
    <w:rsid w:val="007E4394"/>
    <w:rsid w:val="007E58E7"/>
    <w:rsid w:val="007E6A1F"/>
    <w:rsid w:val="007E7746"/>
    <w:rsid w:val="007E7E79"/>
    <w:rsid w:val="007E7EA5"/>
    <w:rsid w:val="007F4EBD"/>
    <w:rsid w:val="007F6466"/>
    <w:rsid w:val="007F6B32"/>
    <w:rsid w:val="00800E18"/>
    <w:rsid w:val="00801A4A"/>
    <w:rsid w:val="00801A78"/>
    <w:rsid w:val="00802143"/>
    <w:rsid w:val="00803D25"/>
    <w:rsid w:val="008042AB"/>
    <w:rsid w:val="0080599D"/>
    <w:rsid w:val="00805DFF"/>
    <w:rsid w:val="00806743"/>
    <w:rsid w:val="008114A5"/>
    <w:rsid w:val="00811D95"/>
    <w:rsid w:val="00812A72"/>
    <w:rsid w:val="00813A20"/>
    <w:rsid w:val="00815312"/>
    <w:rsid w:val="00816326"/>
    <w:rsid w:val="008169C2"/>
    <w:rsid w:val="008173F9"/>
    <w:rsid w:val="008202AC"/>
    <w:rsid w:val="008203A7"/>
    <w:rsid w:val="008214DD"/>
    <w:rsid w:val="00822368"/>
    <w:rsid w:val="008225C5"/>
    <w:rsid w:val="008226BF"/>
    <w:rsid w:val="008230BB"/>
    <w:rsid w:val="008261E0"/>
    <w:rsid w:val="00826F55"/>
    <w:rsid w:val="00830D6D"/>
    <w:rsid w:val="00831A0C"/>
    <w:rsid w:val="008321D4"/>
    <w:rsid w:val="00834B90"/>
    <w:rsid w:val="00836A5E"/>
    <w:rsid w:val="00837103"/>
    <w:rsid w:val="00837DDD"/>
    <w:rsid w:val="0084281D"/>
    <w:rsid w:val="00843253"/>
    <w:rsid w:val="00843733"/>
    <w:rsid w:val="00844D5E"/>
    <w:rsid w:val="00845630"/>
    <w:rsid w:val="00846248"/>
    <w:rsid w:val="0084624E"/>
    <w:rsid w:val="0084711D"/>
    <w:rsid w:val="008471D6"/>
    <w:rsid w:val="00850784"/>
    <w:rsid w:val="00851B9A"/>
    <w:rsid w:val="00852B6D"/>
    <w:rsid w:val="00852C8B"/>
    <w:rsid w:val="008530F9"/>
    <w:rsid w:val="0085388E"/>
    <w:rsid w:val="00853EB9"/>
    <w:rsid w:val="00855180"/>
    <w:rsid w:val="0085718A"/>
    <w:rsid w:val="008615B5"/>
    <w:rsid w:val="008615DB"/>
    <w:rsid w:val="008636BA"/>
    <w:rsid w:val="0086379A"/>
    <w:rsid w:val="00864736"/>
    <w:rsid w:val="00864C9B"/>
    <w:rsid w:val="00864EE5"/>
    <w:rsid w:val="008650EF"/>
    <w:rsid w:val="00867B14"/>
    <w:rsid w:val="008701A8"/>
    <w:rsid w:val="0087109F"/>
    <w:rsid w:val="00871E9B"/>
    <w:rsid w:val="00873391"/>
    <w:rsid w:val="00874323"/>
    <w:rsid w:val="00876BA1"/>
    <w:rsid w:val="0087778C"/>
    <w:rsid w:val="00881978"/>
    <w:rsid w:val="00882738"/>
    <w:rsid w:val="00883651"/>
    <w:rsid w:val="0088724B"/>
    <w:rsid w:val="00887B90"/>
    <w:rsid w:val="00891157"/>
    <w:rsid w:val="00891A19"/>
    <w:rsid w:val="00894FF3"/>
    <w:rsid w:val="00897FA6"/>
    <w:rsid w:val="008A353E"/>
    <w:rsid w:val="008A4E84"/>
    <w:rsid w:val="008A4EE7"/>
    <w:rsid w:val="008A6079"/>
    <w:rsid w:val="008A69C3"/>
    <w:rsid w:val="008A7020"/>
    <w:rsid w:val="008B1496"/>
    <w:rsid w:val="008B2D87"/>
    <w:rsid w:val="008B342B"/>
    <w:rsid w:val="008B496B"/>
    <w:rsid w:val="008B6549"/>
    <w:rsid w:val="008B6CB4"/>
    <w:rsid w:val="008C0323"/>
    <w:rsid w:val="008C1155"/>
    <w:rsid w:val="008C3E5D"/>
    <w:rsid w:val="008C3ECE"/>
    <w:rsid w:val="008C5E39"/>
    <w:rsid w:val="008C6EEC"/>
    <w:rsid w:val="008C7586"/>
    <w:rsid w:val="008D101A"/>
    <w:rsid w:val="008D1FFE"/>
    <w:rsid w:val="008D2CA7"/>
    <w:rsid w:val="008D43DE"/>
    <w:rsid w:val="008D5A3B"/>
    <w:rsid w:val="008D7F79"/>
    <w:rsid w:val="008E4E17"/>
    <w:rsid w:val="008E556F"/>
    <w:rsid w:val="008E5619"/>
    <w:rsid w:val="008E5FF7"/>
    <w:rsid w:val="008E6BE0"/>
    <w:rsid w:val="008E7F1E"/>
    <w:rsid w:val="008F0421"/>
    <w:rsid w:val="008F5713"/>
    <w:rsid w:val="008F61EC"/>
    <w:rsid w:val="008F73AB"/>
    <w:rsid w:val="008F749D"/>
    <w:rsid w:val="009002A7"/>
    <w:rsid w:val="009013CA"/>
    <w:rsid w:val="00903D5E"/>
    <w:rsid w:val="00903FE0"/>
    <w:rsid w:val="00906CA1"/>
    <w:rsid w:val="00911A3E"/>
    <w:rsid w:val="009141F1"/>
    <w:rsid w:val="00914713"/>
    <w:rsid w:val="009173E0"/>
    <w:rsid w:val="0092072A"/>
    <w:rsid w:val="00920B69"/>
    <w:rsid w:val="00921202"/>
    <w:rsid w:val="009251BC"/>
    <w:rsid w:val="0092765C"/>
    <w:rsid w:val="0092788D"/>
    <w:rsid w:val="00930260"/>
    <w:rsid w:val="0093212F"/>
    <w:rsid w:val="00932B75"/>
    <w:rsid w:val="009340DD"/>
    <w:rsid w:val="0093725F"/>
    <w:rsid w:val="009375EB"/>
    <w:rsid w:val="009416FC"/>
    <w:rsid w:val="00941B6C"/>
    <w:rsid w:val="00942371"/>
    <w:rsid w:val="00946C57"/>
    <w:rsid w:val="00946FD1"/>
    <w:rsid w:val="009474C6"/>
    <w:rsid w:val="009477DD"/>
    <w:rsid w:val="009524B9"/>
    <w:rsid w:val="0095327E"/>
    <w:rsid w:val="009544EA"/>
    <w:rsid w:val="00957E19"/>
    <w:rsid w:val="00962EE0"/>
    <w:rsid w:val="00965850"/>
    <w:rsid w:val="009662D2"/>
    <w:rsid w:val="00966425"/>
    <w:rsid w:val="009667A5"/>
    <w:rsid w:val="00966D6C"/>
    <w:rsid w:val="00970848"/>
    <w:rsid w:val="0097105E"/>
    <w:rsid w:val="0097113C"/>
    <w:rsid w:val="00971988"/>
    <w:rsid w:val="009729D9"/>
    <w:rsid w:val="00973F58"/>
    <w:rsid w:val="00974562"/>
    <w:rsid w:val="00974589"/>
    <w:rsid w:val="0097475B"/>
    <w:rsid w:val="00974AA6"/>
    <w:rsid w:val="009763F5"/>
    <w:rsid w:val="00976BB9"/>
    <w:rsid w:val="00982456"/>
    <w:rsid w:val="0098331C"/>
    <w:rsid w:val="009856D6"/>
    <w:rsid w:val="009857A0"/>
    <w:rsid w:val="00991643"/>
    <w:rsid w:val="0099214C"/>
    <w:rsid w:val="00992A4C"/>
    <w:rsid w:val="009940AB"/>
    <w:rsid w:val="009965A0"/>
    <w:rsid w:val="009969DE"/>
    <w:rsid w:val="00997892"/>
    <w:rsid w:val="009A03F8"/>
    <w:rsid w:val="009A05CE"/>
    <w:rsid w:val="009A12CB"/>
    <w:rsid w:val="009A24A3"/>
    <w:rsid w:val="009A3E58"/>
    <w:rsid w:val="009A4276"/>
    <w:rsid w:val="009A5725"/>
    <w:rsid w:val="009A758F"/>
    <w:rsid w:val="009A772D"/>
    <w:rsid w:val="009B04F3"/>
    <w:rsid w:val="009B1BC1"/>
    <w:rsid w:val="009B2908"/>
    <w:rsid w:val="009B2BC0"/>
    <w:rsid w:val="009B3049"/>
    <w:rsid w:val="009B309B"/>
    <w:rsid w:val="009B3306"/>
    <w:rsid w:val="009B417D"/>
    <w:rsid w:val="009B5674"/>
    <w:rsid w:val="009B6446"/>
    <w:rsid w:val="009C125A"/>
    <w:rsid w:val="009C187B"/>
    <w:rsid w:val="009C25D6"/>
    <w:rsid w:val="009C2821"/>
    <w:rsid w:val="009C65CF"/>
    <w:rsid w:val="009D1CCD"/>
    <w:rsid w:val="009D1DCF"/>
    <w:rsid w:val="009D6311"/>
    <w:rsid w:val="009D65C6"/>
    <w:rsid w:val="009D75DE"/>
    <w:rsid w:val="009E05D9"/>
    <w:rsid w:val="009E1605"/>
    <w:rsid w:val="009E3538"/>
    <w:rsid w:val="009E459A"/>
    <w:rsid w:val="009E4BE0"/>
    <w:rsid w:val="009E4FA8"/>
    <w:rsid w:val="009F0063"/>
    <w:rsid w:val="009F063C"/>
    <w:rsid w:val="009F3F57"/>
    <w:rsid w:val="009F5238"/>
    <w:rsid w:val="00A003A9"/>
    <w:rsid w:val="00A00A21"/>
    <w:rsid w:val="00A00EC2"/>
    <w:rsid w:val="00A0181E"/>
    <w:rsid w:val="00A01D37"/>
    <w:rsid w:val="00A02A9D"/>
    <w:rsid w:val="00A037AB"/>
    <w:rsid w:val="00A04464"/>
    <w:rsid w:val="00A05A34"/>
    <w:rsid w:val="00A06D56"/>
    <w:rsid w:val="00A0712B"/>
    <w:rsid w:val="00A07B29"/>
    <w:rsid w:val="00A07CA9"/>
    <w:rsid w:val="00A104C8"/>
    <w:rsid w:val="00A10A07"/>
    <w:rsid w:val="00A11F55"/>
    <w:rsid w:val="00A123F7"/>
    <w:rsid w:val="00A1263C"/>
    <w:rsid w:val="00A12A73"/>
    <w:rsid w:val="00A13A67"/>
    <w:rsid w:val="00A20488"/>
    <w:rsid w:val="00A20D23"/>
    <w:rsid w:val="00A22D1B"/>
    <w:rsid w:val="00A231C3"/>
    <w:rsid w:val="00A23613"/>
    <w:rsid w:val="00A26D35"/>
    <w:rsid w:val="00A26DAB"/>
    <w:rsid w:val="00A26FE7"/>
    <w:rsid w:val="00A27B18"/>
    <w:rsid w:val="00A27BFE"/>
    <w:rsid w:val="00A30F77"/>
    <w:rsid w:val="00A317EB"/>
    <w:rsid w:val="00A342FD"/>
    <w:rsid w:val="00A356E8"/>
    <w:rsid w:val="00A36D29"/>
    <w:rsid w:val="00A379FB"/>
    <w:rsid w:val="00A41786"/>
    <w:rsid w:val="00A419BE"/>
    <w:rsid w:val="00A41B76"/>
    <w:rsid w:val="00A43156"/>
    <w:rsid w:val="00A43197"/>
    <w:rsid w:val="00A4443A"/>
    <w:rsid w:val="00A4527E"/>
    <w:rsid w:val="00A474E4"/>
    <w:rsid w:val="00A51251"/>
    <w:rsid w:val="00A52D5C"/>
    <w:rsid w:val="00A53C67"/>
    <w:rsid w:val="00A54632"/>
    <w:rsid w:val="00A5467D"/>
    <w:rsid w:val="00A549D8"/>
    <w:rsid w:val="00A55324"/>
    <w:rsid w:val="00A56FF6"/>
    <w:rsid w:val="00A572E4"/>
    <w:rsid w:val="00A6051D"/>
    <w:rsid w:val="00A616D5"/>
    <w:rsid w:val="00A61C81"/>
    <w:rsid w:val="00A661E7"/>
    <w:rsid w:val="00A67A90"/>
    <w:rsid w:val="00A71022"/>
    <w:rsid w:val="00A7203E"/>
    <w:rsid w:val="00A7342A"/>
    <w:rsid w:val="00A73640"/>
    <w:rsid w:val="00A73C13"/>
    <w:rsid w:val="00A75879"/>
    <w:rsid w:val="00A7758D"/>
    <w:rsid w:val="00A77C67"/>
    <w:rsid w:val="00A80D89"/>
    <w:rsid w:val="00A82414"/>
    <w:rsid w:val="00A8443D"/>
    <w:rsid w:val="00A8499F"/>
    <w:rsid w:val="00A86554"/>
    <w:rsid w:val="00A87D17"/>
    <w:rsid w:val="00A9027F"/>
    <w:rsid w:val="00A90769"/>
    <w:rsid w:val="00A91F29"/>
    <w:rsid w:val="00A9345C"/>
    <w:rsid w:val="00A93D2A"/>
    <w:rsid w:val="00A93F96"/>
    <w:rsid w:val="00A946E5"/>
    <w:rsid w:val="00A94B9D"/>
    <w:rsid w:val="00A969AF"/>
    <w:rsid w:val="00AA05F7"/>
    <w:rsid w:val="00AA1179"/>
    <w:rsid w:val="00AA13E4"/>
    <w:rsid w:val="00AA1B67"/>
    <w:rsid w:val="00AA3C03"/>
    <w:rsid w:val="00AA42C1"/>
    <w:rsid w:val="00AA4B05"/>
    <w:rsid w:val="00AA577F"/>
    <w:rsid w:val="00AA67B9"/>
    <w:rsid w:val="00AA6808"/>
    <w:rsid w:val="00AB025F"/>
    <w:rsid w:val="00AB0634"/>
    <w:rsid w:val="00AB1C6B"/>
    <w:rsid w:val="00AB4BB4"/>
    <w:rsid w:val="00AB5C9F"/>
    <w:rsid w:val="00AC2293"/>
    <w:rsid w:val="00AC4A74"/>
    <w:rsid w:val="00AD0D85"/>
    <w:rsid w:val="00AD3E38"/>
    <w:rsid w:val="00AD4835"/>
    <w:rsid w:val="00AD7B8E"/>
    <w:rsid w:val="00AE00F9"/>
    <w:rsid w:val="00AE060A"/>
    <w:rsid w:val="00AE0DFA"/>
    <w:rsid w:val="00AE11AF"/>
    <w:rsid w:val="00AE13C9"/>
    <w:rsid w:val="00AE1984"/>
    <w:rsid w:val="00AE1D4E"/>
    <w:rsid w:val="00AE2480"/>
    <w:rsid w:val="00AE2885"/>
    <w:rsid w:val="00AE43A8"/>
    <w:rsid w:val="00AE4A83"/>
    <w:rsid w:val="00AE4B15"/>
    <w:rsid w:val="00AE5180"/>
    <w:rsid w:val="00AE5332"/>
    <w:rsid w:val="00AE5C60"/>
    <w:rsid w:val="00AE5E98"/>
    <w:rsid w:val="00AE6EA7"/>
    <w:rsid w:val="00AF11BA"/>
    <w:rsid w:val="00AF1E34"/>
    <w:rsid w:val="00AF2A55"/>
    <w:rsid w:val="00AF37EE"/>
    <w:rsid w:val="00AF49F0"/>
    <w:rsid w:val="00AF58AD"/>
    <w:rsid w:val="00AF5A16"/>
    <w:rsid w:val="00B00E81"/>
    <w:rsid w:val="00B01BE7"/>
    <w:rsid w:val="00B01C04"/>
    <w:rsid w:val="00B02460"/>
    <w:rsid w:val="00B042E6"/>
    <w:rsid w:val="00B047B9"/>
    <w:rsid w:val="00B05E61"/>
    <w:rsid w:val="00B13B25"/>
    <w:rsid w:val="00B16073"/>
    <w:rsid w:val="00B17BFA"/>
    <w:rsid w:val="00B20B1F"/>
    <w:rsid w:val="00B23F47"/>
    <w:rsid w:val="00B253CC"/>
    <w:rsid w:val="00B254BC"/>
    <w:rsid w:val="00B27E70"/>
    <w:rsid w:val="00B27EB6"/>
    <w:rsid w:val="00B33C75"/>
    <w:rsid w:val="00B37880"/>
    <w:rsid w:val="00B37B93"/>
    <w:rsid w:val="00B40BA5"/>
    <w:rsid w:val="00B42934"/>
    <w:rsid w:val="00B44F3D"/>
    <w:rsid w:val="00B4561B"/>
    <w:rsid w:val="00B458F5"/>
    <w:rsid w:val="00B46B8B"/>
    <w:rsid w:val="00B47C9E"/>
    <w:rsid w:val="00B502A9"/>
    <w:rsid w:val="00B5072D"/>
    <w:rsid w:val="00B50B1D"/>
    <w:rsid w:val="00B50DA0"/>
    <w:rsid w:val="00B528CA"/>
    <w:rsid w:val="00B542E9"/>
    <w:rsid w:val="00B5541C"/>
    <w:rsid w:val="00B56827"/>
    <w:rsid w:val="00B5751C"/>
    <w:rsid w:val="00B6028B"/>
    <w:rsid w:val="00B60907"/>
    <w:rsid w:val="00B60C21"/>
    <w:rsid w:val="00B60EDF"/>
    <w:rsid w:val="00B650A9"/>
    <w:rsid w:val="00B66205"/>
    <w:rsid w:val="00B66209"/>
    <w:rsid w:val="00B672D8"/>
    <w:rsid w:val="00B67868"/>
    <w:rsid w:val="00B716AC"/>
    <w:rsid w:val="00B72C33"/>
    <w:rsid w:val="00B7370B"/>
    <w:rsid w:val="00B73FD3"/>
    <w:rsid w:val="00B74B2F"/>
    <w:rsid w:val="00B76299"/>
    <w:rsid w:val="00B76F65"/>
    <w:rsid w:val="00B80ABA"/>
    <w:rsid w:val="00B82810"/>
    <w:rsid w:val="00B8509A"/>
    <w:rsid w:val="00B866FC"/>
    <w:rsid w:val="00B921FD"/>
    <w:rsid w:val="00B93440"/>
    <w:rsid w:val="00B977A5"/>
    <w:rsid w:val="00B97C50"/>
    <w:rsid w:val="00BA03A4"/>
    <w:rsid w:val="00BA0794"/>
    <w:rsid w:val="00BA0AFE"/>
    <w:rsid w:val="00BA1551"/>
    <w:rsid w:val="00BA241A"/>
    <w:rsid w:val="00BA2856"/>
    <w:rsid w:val="00BA48D3"/>
    <w:rsid w:val="00BA52CF"/>
    <w:rsid w:val="00BA6051"/>
    <w:rsid w:val="00BB15DF"/>
    <w:rsid w:val="00BB1975"/>
    <w:rsid w:val="00BB1EF6"/>
    <w:rsid w:val="00BB21C2"/>
    <w:rsid w:val="00BB2389"/>
    <w:rsid w:val="00BB44F7"/>
    <w:rsid w:val="00BB5C53"/>
    <w:rsid w:val="00BB6841"/>
    <w:rsid w:val="00BB79B9"/>
    <w:rsid w:val="00BC13E7"/>
    <w:rsid w:val="00BC3CC5"/>
    <w:rsid w:val="00BC536B"/>
    <w:rsid w:val="00BC5904"/>
    <w:rsid w:val="00BC5BDA"/>
    <w:rsid w:val="00BC73F4"/>
    <w:rsid w:val="00BD1ECF"/>
    <w:rsid w:val="00BD2EBA"/>
    <w:rsid w:val="00BD349A"/>
    <w:rsid w:val="00BD3FBB"/>
    <w:rsid w:val="00BD49F8"/>
    <w:rsid w:val="00BD52DD"/>
    <w:rsid w:val="00BD6D43"/>
    <w:rsid w:val="00BD6E18"/>
    <w:rsid w:val="00BD7C8F"/>
    <w:rsid w:val="00BD7FA0"/>
    <w:rsid w:val="00BE0166"/>
    <w:rsid w:val="00BE05A2"/>
    <w:rsid w:val="00BE14F9"/>
    <w:rsid w:val="00BE3E16"/>
    <w:rsid w:val="00BE5417"/>
    <w:rsid w:val="00BE60B7"/>
    <w:rsid w:val="00BF16E4"/>
    <w:rsid w:val="00BF1C8D"/>
    <w:rsid w:val="00BF23C6"/>
    <w:rsid w:val="00BF5513"/>
    <w:rsid w:val="00BF7E02"/>
    <w:rsid w:val="00BF7ECB"/>
    <w:rsid w:val="00C01437"/>
    <w:rsid w:val="00C01940"/>
    <w:rsid w:val="00C05F17"/>
    <w:rsid w:val="00C06B3A"/>
    <w:rsid w:val="00C06FA6"/>
    <w:rsid w:val="00C07452"/>
    <w:rsid w:val="00C1042C"/>
    <w:rsid w:val="00C134A5"/>
    <w:rsid w:val="00C13D4D"/>
    <w:rsid w:val="00C162D8"/>
    <w:rsid w:val="00C1694F"/>
    <w:rsid w:val="00C2094C"/>
    <w:rsid w:val="00C23365"/>
    <w:rsid w:val="00C2465A"/>
    <w:rsid w:val="00C26B4B"/>
    <w:rsid w:val="00C3051F"/>
    <w:rsid w:val="00C30E90"/>
    <w:rsid w:val="00C31856"/>
    <w:rsid w:val="00C3310A"/>
    <w:rsid w:val="00C37095"/>
    <w:rsid w:val="00C37CA3"/>
    <w:rsid w:val="00C40802"/>
    <w:rsid w:val="00C40E3E"/>
    <w:rsid w:val="00C461AB"/>
    <w:rsid w:val="00C516F7"/>
    <w:rsid w:val="00C51F88"/>
    <w:rsid w:val="00C5200E"/>
    <w:rsid w:val="00C52528"/>
    <w:rsid w:val="00C53040"/>
    <w:rsid w:val="00C55122"/>
    <w:rsid w:val="00C559AC"/>
    <w:rsid w:val="00C55DC3"/>
    <w:rsid w:val="00C60444"/>
    <w:rsid w:val="00C62200"/>
    <w:rsid w:val="00C62ECF"/>
    <w:rsid w:val="00C63CFE"/>
    <w:rsid w:val="00C64FA5"/>
    <w:rsid w:val="00C65673"/>
    <w:rsid w:val="00C668F2"/>
    <w:rsid w:val="00C73246"/>
    <w:rsid w:val="00C7723E"/>
    <w:rsid w:val="00C77F77"/>
    <w:rsid w:val="00C82AEF"/>
    <w:rsid w:val="00C82F19"/>
    <w:rsid w:val="00C9075B"/>
    <w:rsid w:val="00C92585"/>
    <w:rsid w:val="00C95BBA"/>
    <w:rsid w:val="00C968C2"/>
    <w:rsid w:val="00CA1366"/>
    <w:rsid w:val="00CA146C"/>
    <w:rsid w:val="00CA14E4"/>
    <w:rsid w:val="00CA20A6"/>
    <w:rsid w:val="00CA2396"/>
    <w:rsid w:val="00CA3917"/>
    <w:rsid w:val="00CA5502"/>
    <w:rsid w:val="00CA7751"/>
    <w:rsid w:val="00CB0A7E"/>
    <w:rsid w:val="00CB0B0A"/>
    <w:rsid w:val="00CB5389"/>
    <w:rsid w:val="00CB751F"/>
    <w:rsid w:val="00CC15CA"/>
    <w:rsid w:val="00CC1736"/>
    <w:rsid w:val="00CC2757"/>
    <w:rsid w:val="00CC4000"/>
    <w:rsid w:val="00CC4C40"/>
    <w:rsid w:val="00CC569B"/>
    <w:rsid w:val="00CC6050"/>
    <w:rsid w:val="00CC62AF"/>
    <w:rsid w:val="00CC6A79"/>
    <w:rsid w:val="00CC73AA"/>
    <w:rsid w:val="00CD02C0"/>
    <w:rsid w:val="00CD2983"/>
    <w:rsid w:val="00CD35E3"/>
    <w:rsid w:val="00CD4E55"/>
    <w:rsid w:val="00CD4F25"/>
    <w:rsid w:val="00CD5563"/>
    <w:rsid w:val="00CD58B8"/>
    <w:rsid w:val="00CD7356"/>
    <w:rsid w:val="00CD7C07"/>
    <w:rsid w:val="00CE01FB"/>
    <w:rsid w:val="00CE332B"/>
    <w:rsid w:val="00CE4455"/>
    <w:rsid w:val="00CE56E9"/>
    <w:rsid w:val="00CE57B4"/>
    <w:rsid w:val="00CF3C58"/>
    <w:rsid w:val="00CF49BB"/>
    <w:rsid w:val="00CF6730"/>
    <w:rsid w:val="00D00DBB"/>
    <w:rsid w:val="00D02024"/>
    <w:rsid w:val="00D034C1"/>
    <w:rsid w:val="00D0411A"/>
    <w:rsid w:val="00D047B3"/>
    <w:rsid w:val="00D0736B"/>
    <w:rsid w:val="00D07F8C"/>
    <w:rsid w:val="00D10B38"/>
    <w:rsid w:val="00D10E46"/>
    <w:rsid w:val="00D20741"/>
    <w:rsid w:val="00D214C1"/>
    <w:rsid w:val="00D22A3E"/>
    <w:rsid w:val="00D23EAB"/>
    <w:rsid w:val="00D24139"/>
    <w:rsid w:val="00D24170"/>
    <w:rsid w:val="00D25183"/>
    <w:rsid w:val="00D26558"/>
    <w:rsid w:val="00D27103"/>
    <w:rsid w:val="00D30A75"/>
    <w:rsid w:val="00D347EE"/>
    <w:rsid w:val="00D34A17"/>
    <w:rsid w:val="00D36388"/>
    <w:rsid w:val="00D36D32"/>
    <w:rsid w:val="00D36EF0"/>
    <w:rsid w:val="00D40D0A"/>
    <w:rsid w:val="00D41A6D"/>
    <w:rsid w:val="00D43C6D"/>
    <w:rsid w:val="00D459D7"/>
    <w:rsid w:val="00D45ECA"/>
    <w:rsid w:val="00D46B9A"/>
    <w:rsid w:val="00D5009A"/>
    <w:rsid w:val="00D518A6"/>
    <w:rsid w:val="00D52302"/>
    <w:rsid w:val="00D578F9"/>
    <w:rsid w:val="00D60B7E"/>
    <w:rsid w:val="00D61160"/>
    <w:rsid w:val="00D62461"/>
    <w:rsid w:val="00D6256B"/>
    <w:rsid w:val="00D64D83"/>
    <w:rsid w:val="00D67284"/>
    <w:rsid w:val="00D71C9B"/>
    <w:rsid w:val="00D74937"/>
    <w:rsid w:val="00D74AF7"/>
    <w:rsid w:val="00D74B76"/>
    <w:rsid w:val="00D76735"/>
    <w:rsid w:val="00D76F26"/>
    <w:rsid w:val="00D810F1"/>
    <w:rsid w:val="00D81DCD"/>
    <w:rsid w:val="00D820AF"/>
    <w:rsid w:val="00D84B23"/>
    <w:rsid w:val="00D84E18"/>
    <w:rsid w:val="00D85242"/>
    <w:rsid w:val="00D856BC"/>
    <w:rsid w:val="00D8659A"/>
    <w:rsid w:val="00D87320"/>
    <w:rsid w:val="00D87FB3"/>
    <w:rsid w:val="00D963B2"/>
    <w:rsid w:val="00DA087B"/>
    <w:rsid w:val="00DA0B84"/>
    <w:rsid w:val="00DA14C7"/>
    <w:rsid w:val="00DA16D8"/>
    <w:rsid w:val="00DA32FB"/>
    <w:rsid w:val="00DA41B0"/>
    <w:rsid w:val="00DA4290"/>
    <w:rsid w:val="00DA45C8"/>
    <w:rsid w:val="00DA4F03"/>
    <w:rsid w:val="00DA5765"/>
    <w:rsid w:val="00DA5CE6"/>
    <w:rsid w:val="00DA65D9"/>
    <w:rsid w:val="00DA6F20"/>
    <w:rsid w:val="00DA70AE"/>
    <w:rsid w:val="00DA755E"/>
    <w:rsid w:val="00DA75E2"/>
    <w:rsid w:val="00DB198F"/>
    <w:rsid w:val="00DB1E9D"/>
    <w:rsid w:val="00DB2BEC"/>
    <w:rsid w:val="00DB5D1F"/>
    <w:rsid w:val="00DB6658"/>
    <w:rsid w:val="00DB691F"/>
    <w:rsid w:val="00DB7CA7"/>
    <w:rsid w:val="00DC0FCF"/>
    <w:rsid w:val="00DC158D"/>
    <w:rsid w:val="00DC1893"/>
    <w:rsid w:val="00DC1EAD"/>
    <w:rsid w:val="00DC22E7"/>
    <w:rsid w:val="00DC336C"/>
    <w:rsid w:val="00DC3A48"/>
    <w:rsid w:val="00DC60D4"/>
    <w:rsid w:val="00DC6599"/>
    <w:rsid w:val="00DC78BE"/>
    <w:rsid w:val="00DD0E17"/>
    <w:rsid w:val="00DD2040"/>
    <w:rsid w:val="00DD21DE"/>
    <w:rsid w:val="00DD225A"/>
    <w:rsid w:val="00DD280A"/>
    <w:rsid w:val="00DD2A18"/>
    <w:rsid w:val="00DD3E0D"/>
    <w:rsid w:val="00DE338D"/>
    <w:rsid w:val="00DE48B2"/>
    <w:rsid w:val="00DE5461"/>
    <w:rsid w:val="00DE6D8C"/>
    <w:rsid w:val="00DF0FDE"/>
    <w:rsid w:val="00DF1C5D"/>
    <w:rsid w:val="00DF1FF0"/>
    <w:rsid w:val="00DF4FE3"/>
    <w:rsid w:val="00DF6949"/>
    <w:rsid w:val="00DF6C74"/>
    <w:rsid w:val="00DF7C49"/>
    <w:rsid w:val="00E01FD2"/>
    <w:rsid w:val="00E0377A"/>
    <w:rsid w:val="00E03C5A"/>
    <w:rsid w:val="00E077EC"/>
    <w:rsid w:val="00E111DA"/>
    <w:rsid w:val="00E11495"/>
    <w:rsid w:val="00E12531"/>
    <w:rsid w:val="00E149FF"/>
    <w:rsid w:val="00E14AE1"/>
    <w:rsid w:val="00E150CF"/>
    <w:rsid w:val="00E15214"/>
    <w:rsid w:val="00E1670F"/>
    <w:rsid w:val="00E16A5F"/>
    <w:rsid w:val="00E201A4"/>
    <w:rsid w:val="00E2422A"/>
    <w:rsid w:val="00E24E68"/>
    <w:rsid w:val="00E30077"/>
    <w:rsid w:val="00E300A1"/>
    <w:rsid w:val="00E30677"/>
    <w:rsid w:val="00E33870"/>
    <w:rsid w:val="00E351F1"/>
    <w:rsid w:val="00E35C38"/>
    <w:rsid w:val="00E3698D"/>
    <w:rsid w:val="00E36B83"/>
    <w:rsid w:val="00E36BCE"/>
    <w:rsid w:val="00E379FD"/>
    <w:rsid w:val="00E419AF"/>
    <w:rsid w:val="00E427B6"/>
    <w:rsid w:val="00E4356B"/>
    <w:rsid w:val="00E43658"/>
    <w:rsid w:val="00E4490C"/>
    <w:rsid w:val="00E4618B"/>
    <w:rsid w:val="00E46B2B"/>
    <w:rsid w:val="00E47963"/>
    <w:rsid w:val="00E51675"/>
    <w:rsid w:val="00E51AFD"/>
    <w:rsid w:val="00E51E69"/>
    <w:rsid w:val="00E53202"/>
    <w:rsid w:val="00E53C48"/>
    <w:rsid w:val="00E55E6D"/>
    <w:rsid w:val="00E56350"/>
    <w:rsid w:val="00E60532"/>
    <w:rsid w:val="00E605B8"/>
    <w:rsid w:val="00E610E1"/>
    <w:rsid w:val="00E61AC3"/>
    <w:rsid w:val="00E61B13"/>
    <w:rsid w:val="00E6262C"/>
    <w:rsid w:val="00E63D0D"/>
    <w:rsid w:val="00E642FF"/>
    <w:rsid w:val="00E651B9"/>
    <w:rsid w:val="00E67FAA"/>
    <w:rsid w:val="00E70967"/>
    <w:rsid w:val="00E70D7C"/>
    <w:rsid w:val="00E72AF8"/>
    <w:rsid w:val="00E72FE1"/>
    <w:rsid w:val="00E7348F"/>
    <w:rsid w:val="00E741EA"/>
    <w:rsid w:val="00E75E85"/>
    <w:rsid w:val="00E76F90"/>
    <w:rsid w:val="00E80460"/>
    <w:rsid w:val="00E85DDB"/>
    <w:rsid w:val="00E93E43"/>
    <w:rsid w:val="00E94DE6"/>
    <w:rsid w:val="00E95307"/>
    <w:rsid w:val="00E97247"/>
    <w:rsid w:val="00EA03AB"/>
    <w:rsid w:val="00EA17BE"/>
    <w:rsid w:val="00EA2332"/>
    <w:rsid w:val="00EA29F9"/>
    <w:rsid w:val="00EA4CEE"/>
    <w:rsid w:val="00EA5007"/>
    <w:rsid w:val="00EA646B"/>
    <w:rsid w:val="00EA680D"/>
    <w:rsid w:val="00EB013F"/>
    <w:rsid w:val="00EB03FC"/>
    <w:rsid w:val="00EB09F3"/>
    <w:rsid w:val="00EB25BB"/>
    <w:rsid w:val="00EB3557"/>
    <w:rsid w:val="00EB401D"/>
    <w:rsid w:val="00EB5EAE"/>
    <w:rsid w:val="00EC1FBE"/>
    <w:rsid w:val="00EC4485"/>
    <w:rsid w:val="00EC4EEE"/>
    <w:rsid w:val="00EC59E4"/>
    <w:rsid w:val="00EC5B44"/>
    <w:rsid w:val="00EC66A3"/>
    <w:rsid w:val="00ED05F3"/>
    <w:rsid w:val="00ED640B"/>
    <w:rsid w:val="00ED7A81"/>
    <w:rsid w:val="00EE1E29"/>
    <w:rsid w:val="00EE42D9"/>
    <w:rsid w:val="00EE4B04"/>
    <w:rsid w:val="00EE4D3E"/>
    <w:rsid w:val="00EE73BC"/>
    <w:rsid w:val="00EF06E1"/>
    <w:rsid w:val="00EF0C53"/>
    <w:rsid w:val="00EF3AF4"/>
    <w:rsid w:val="00EF7511"/>
    <w:rsid w:val="00EF7FC4"/>
    <w:rsid w:val="00F004F3"/>
    <w:rsid w:val="00F02CEE"/>
    <w:rsid w:val="00F05689"/>
    <w:rsid w:val="00F057F5"/>
    <w:rsid w:val="00F06528"/>
    <w:rsid w:val="00F07172"/>
    <w:rsid w:val="00F11814"/>
    <w:rsid w:val="00F128C8"/>
    <w:rsid w:val="00F13D16"/>
    <w:rsid w:val="00F14DD8"/>
    <w:rsid w:val="00F16B50"/>
    <w:rsid w:val="00F21123"/>
    <w:rsid w:val="00F225CE"/>
    <w:rsid w:val="00F235AA"/>
    <w:rsid w:val="00F249D9"/>
    <w:rsid w:val="00F253D2"/>
    <w:rsid w:val="00F277D0"/>
    <w:rsid w:val="00F3260D"/>
    <w:rsid w:val="00F33959"/>
    <w:rsid w:val="00F3470D"/>
    <w:rsid w:val="00F40D7C"/>
    <w:rsid w:val="00F44B1B"/>
    <w:rsid w:val="00F451C2"/>
    <w:rsid w:val="00F45741"/>
    <w:rsid w:val="00F45BCA"/>
    <w:rsid w:val="00F46CC2"/>
    <w:rsid w:val="00F50557"/>
    <w:rsid w:val="00F50DA3"/>
    <w:rsid w:val="00F53D59"/>
    <w:rsid w:val="00F54773"/>
    <w:rsid w:val="00F6156E"/>
    <w:rsid w:val="00F617F4"/>
    <w:rsid w:val="00F618CA"/>
    <w:rsid w:val="00F61CA2"/>
    <w:rsid w:val="00F638D5"/>
    <w:rsid w:val="00F6596F"/>
    <w:rsid w:val="00F65F31"/>
    <w:rsid w:val="00F67459"/>
    <w:rsid w:val="00F676C5"/>
    <w:rsid w:val="00F67D61"/>
    <w:rsid w:val="00F70F60"/>
    <w:rsid w:val="00F72795"/>
    <w:rsid w:val="00F7459D"/>
    <w:rsid w:val="00F7568A"/>
    <w:rsid w:val="00F75841"/>
    <w:rsid w:val="00F777A6"/>
    <w:rsid w:val="00F810B2"/>
    <w:rsid w:val="00F827F5"/>
    <w:rsid w:val="00F82C25"/>
    <w:rsid w:val="00F8345B"/>
    <w:rsid w:val="00F83536"/>
    <w:rsid w:val="00F85A35"/>
    <w:rsid w:val="00F86B13"/>
    <w:rsid w:val="00F87029"/>
    <w:rsid w:val="00F93ADE"/>
    <w:rsid w:val="00F94BA8"/>
    <w:rsid w:val="00F96D3B"/>
    <w:rsid w:val="00FA1617"/>
    <w:rsid w:val="00FA16D1"/>
    <w:rsid w:val="00FA6A79"/>
    <w:rsid w:val="00FB02B9"/>
    <w:rsid w:val="00FB077F"/>
    <w:rsid w:val="00FB2139"/>
    <w:rsid w:val="00FB2670"/>
    <w:rsid w:val="00FB27A7"/>
    <w:rsid w:val="00FB336E"/>
    <w:rsid w:val="00FB34CA"/>
    <w:rsid w:val="00FB39BB"/>
    <w:rsid w:val="00FB3E23"/>
    <w:rsid w:val="00FB4525"/>
    <w:rsid w:val="00FB4979"/>
    <w:rsid w:val="00FB60F5"/>
    <w:rsid w:val="00FB639D"/>
    <w:rsid w:val="00FB6A06"/>
    <w:rsid w:val="00FB70A6"/>
    <w:rsid w:val="00FB728B"/>
    <w:rsid w:val="00FC1812"/>
    <w:rsid w:val="00FC36FD"/>
    <w:rsid w:val="00FC4A18"/>
    <w:rsid w:val="00FC6110"/>
    <w:rsid w:val="00FD1B34"/>
    <w:rsid w:val="00FD4555"/>
    <w:rsid w:val="00FD71B0"/>
    <w:rsid w:val="00FD7635"/>
    <w:rsid w:val="00FE2641"/>
    <w:rsid w:val="00FE2677"/>
    <w:rsid w:val="00FE3950"/>
    <w:rsid w:val="00FE3B6C"/>
    <w:rsid w:val="00FE4981"/>
    <w:rsid w:val="00FE5986"/>
    <w:rsid w:val="00FF1C83"/>
    <w:rsid w:val="00FF2C67"/>
    <w:rsid w:val="00FF574F"/>
    <w:rsid w:val="00FF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9E2B7A-270D-407F-BC9A-D698C13C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02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49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7AB6"/>
    <w:pPr>
      <w:keepNext/>
      <w:tabs>
        <w:tab w:val="left" w:pos="-45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344"/>
        <w:tab w:val="left" w:pos="7920"/>
        <w:tab w:val="left" w:pos="8640"/>
        <w:tab w:val="left" w:pos="9360"/>
      </w:tabs>
      <w:suppressAutoHyphens/>
      <w:overflowPunct w:val="0"/>
      <w:autoSpaceDE w:val="0"/>
      <w:autoSpaceDN w:val="0"/>
      <w:adjustRightInd w:val="0"/>
      <w:spacing w:before="240"/>
      <w:ind w:left="-450"/>
      <w:jc w:val="both"/>
      <w:textAlignment w:val="baseline"/>
      <w:outlineLvl w:val="2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209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A71022"/>
    <w:rPr>
      <w:rFonts w:ascii="Cambria" w:eastAsia="Times New Roman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D4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67BB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E732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71022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E732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E73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71022"/>
    <w:rPr>
      <w:rFonts w:cs="Times New Roman"/>
      <w:sz w:val="24"/>
      <w:szCs w:val="24"/>
    </w:rPr>
  </w:style>
  <w:style w:type="table" w:styleId="TableElegant">
    <w:name w:val="Table Elegant"/>
    <w:basedOn w:val="TableNormal"/>
    <w:uiPriority w:val="99"/>
    <w:rsid w:val="00F7568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9A77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102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46901"/>
    <w:rPr>
      <w:rFonts w:cs="Times New Roman"/>
      <w:b/>
      <w:bCs/>
    </w:rPr>
  </w:style>
  <w:style w:type="paragraph" w:styleId="BodyText2">
    <w:name w:val="Body Text 2"/>
    <w:basedOn w:val="Normal"/>
    <w:link w:val="BodyText2Char"/>
    <w:rsid w:val="007469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746901"/>
    <w:rPr>
      <w:rFonts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E667F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D7493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209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rashfaqti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ashfaqti@yaho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r.%20M.%20Ashfaq%20C.V.%20Master%20copy%20etc\3%20pages%20brief%20C.V.%20%20%20from%20Mehfooz%20%2022.11.2010%20revis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95040-7D51-4A56-83AC-7CDD308D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pages brief C.V.   from Mehfooz  22.11.2010 revised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BRIEF CURRICULUM VITAE</vt:lpstr>
    </vt:vector>
  </TitlesOfParts>
  <Company>Bank Al Falah</Company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BRIEF CURRICULUM VITAE</dc:title>
  <dc:creator>Amjad</dc:creator>
  <cp:lastModifiedBy>Prof. Dr. Muhammad Ashfaq</cp:lastModifiedBy>
  <cp:revision>2</cp:revision>
  <cp:lastPrinted>2015-12-15T12:20:00Z</cp:lastPrinted>
  <dcterms:created xsi:type="dcterms:W3CDTF">2015-12-15T12:21:00Z</dcterms:created>
  <dcterms:modified xsi:type="dcterms:W3CDTF">2015-12-15T12:21:00Z</dcterms:modified>
</cp:coreProperties>
</file>